
<file path=[Content_Types].xml><?xml version="1.0" encoding="utf-8"?>
<Types xmlns="http://schemas.openxmlformats.org/package/2006/content-types">
  <Default Extension="xml" ContentType="application/xml"/>
  <Default Extension="wmf" ContentType="image/x-wmf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5" Type="http://schemas.openxmlformats.org/officeDocument/2006/relationships/officeDocument" Target="word/document.xml"/><Relationship Id="rId1" Type="http://schemas.openxmlformats.org/package/2006/relationships/metadata/thumbnail" Target="docProps/thumbnail.wmf"/><Relationship Id="rId3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02D4B01">
      <w:pPr>
        <w:spacing w:after="60"/>
      </w:pPr>
      <w:r>
        <w:rPr>
          <w:rFonts w:ascii="Calibri" w:hAnsi="Calibri" w:eastAsia="微软雅黑"/>
          <w:b/>
          <w:color w:val="0B2545"/>
          <w:sz w:val="44"/>
        </w:rPr>
        <w:t>妹居物语MOD：桌宠实时屏幕识别、麦克风对话——三套全模态方案</w:t>
      </w:r>
    </w:p>
    <w:p w14:paraId="24B89291">
      <w:pPr>
        <w:pStyle w:val="3"/>
      </w:pPr>
      <w:r>
        <w:rPr>
          <w:rFonts w:ascii="Calibri" w:hAnsi="Calibri" w:eastAsia="微软雅黑"/>
          <w:b/>
          <w:color w:val="2E74B5"/>
          <w:sz w:val="32"/>
        </w:rPr>
        <w:t>MOD的安装、使用</w:t>
      </w:r>
    </w:p>
    <w:p w14:paraId="5556CB2E">
      <w:r>
        <w:rPr>
          <w:rFonts w:ascii="Calibri" w:hAnsi="Calibri" w:eastAsia="微软雅黑"/>
          <w:color w:val="14191E"/>
          <w:sz w:val="22"/>
        </w:rPr>
        <w:t>首先下载好压缩包，然后解压到妹居物语的根目录↓</w:t>
      </w:r>
    </w:p>
    <w:p w14:paraId="1A579454">
      <w:pPr>
        <w:spacing w:before="40" w:after="160"/>
        <w:jc w:val="center"/>
      </w:pPr>
      <w:r>
        <w:drawing>
          <wp:inline distT="0" distB="0" distL="114300" distR="114300">
            <wp:extent cx="3148330" cy="1022985"/>
            <wp:effectExtent l="0" t="0" r="13970" b="571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148501" cy="10231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17CB9F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7</w:t>
      </w:r>
    </w:p>
    <w:p w14:paraId="1A51E6C4">
      <w:r>
        <w:rPr>
          <w:rFonts w:ascii="Calibri" w:hAnsi="Calibri" w:eastAsia="微软雅黑"/>
          <w:color w:val="14191E"/>
          <w:sz w:val="22"/>
        </w:rPr>
        <w:t>打开文件夹，双击这个安装文件↓</w:t>
      </w:r>
    </w:p>
    <w:p w14:paraId="51E0EE1B">
      <w:pPr>
        <w:spacing w:before="40" w:after="160"/>
        <w:jc w:val="center"/>
      </w:pPr>
      <w:r>
        <w:drawing>
          <wp:inline distT="0" distB="0" distL="114300" distR="114300">
            <wp:extent cx="3182620" cy="958850"/>
            <wp:effectExtent l="0" t="0" r="17780" b="1270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183100" cy="9588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0DF6AF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8</w:t>
      </w:r>
    </w:p>
    <w:p w14:paraId="32DB3448">
      <w:r>
        <w:rPr>
          <w:rFonts w:ascii="Calibri" w:hAnsi="Calibri" w:eastAsia="微软雅黑"/>
          <w:color w:val="14191E"/>
          <w:sz w:val="22"/>
        </w:rPr>
        <w:t>双击运行，显示这样之后按一下回车键退出↓</w:t>
      </w:r>
    </w:p>
    <w:p w14:paraId="2068E716">
      <w:pPr>
        <w:spacing w:before="40" w:after="160"/>
        <w:jc w:val="center"/>
      </w:pPr>
      <w:r>
        <w:drawing>
          <wp:inline distT="0" distB="0" distL="114300" distR="114300">
            <wp:extent cx="5486400" cy="1178560"/>
            <wp:effectExtent l="0" t="0" r="0" b="254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11791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C5EB8A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9</w:t>
      </w:r>
    </w:p>
    <w:p w14:paraId="1596A948">
      <w:r>
        <w:rPr>
          <w:rFonts w:ascii="Calibri" w:hAnsi="Calibri" w:eastAsia="微软雅黑"/>
          <w:color w:val="14191E"/>
          <w:sz w:val="22"/>
        </w:rPr>
        <w:t>做完这三步之后就已经安装好MOD啦，是不是非常简单</w:t>
      </w:r>
    </w:p>
    <w:p w14:paraId="42601255">
      <w:r>
        <w:rPr>
          <w:rFonts w:ascii="Calibri" w:hAnsi="Calibri" w:eastAsia="微软雅黑"/>
          <w:color w:val="14191E"/>
          <w:sz w:val="22"/>
        </w:rPr>
        <w:t>关于MOD的使用方法和功能都写在了这个文件中，有兴趣可以打开看一下↓</w:t>
      </w:r>
    </w:p>
    <w:p w14:paraId="564B6606">
      <w:pPr>
        <w:spacing w:before="40" w:after="160"/>
        <w:jc w:val="center"/>
      </w:pPr>
      <w:r>
        <w:drawing>
          <wp:inline distT="0" distB="0" distL="114300" distR="114300">
            <wp:extent cx="3182620" cy="1022985"/>
            <wp:effectExtent l="0" t="0" r="17780" b="571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183100" cy="10231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61AFC4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10</w:t>
      </w:r>
    </w:p>
    <w:p w14:paraId="4CC49EF6">
      <w:r>
        <w:rPr>
          <w:rFonts w:ascii="Calibri" w:hAnsi="Calibri" w:eastAsia="微软雅黑"/>
          <w:color w:val="14191E"/>
          <w:sz w:val="22"/>
        </w:rPr>
        <w:t>接着我们打开游戏，可以看到这里多了一个设置目录↓</w:t>
      </w:r>
    </w:p>
    <w:p w14:paraId="6F244A98">
      <w:pPr>
        <w:spacing w:before="40" w:after="160"/>
        <w:jc w:val="center"/>
      </w:pPr>
      <w:r>
        <w:drawing>
          <wp:inline distT="0" distB="0" distL="114300" distR="114300">
            <wp:extent cx="5486400" cy="3350895"/>
            <wp:effectExtent l="0" t="0" r="0" b="190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351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75C67C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11</w:t>
      </w:r>
    </w:p>
    <w:p w14:paraId="29AC7767">
      <w:r>
        <w:rPr>
          <w:rFonts w:ascii="Calibri" w:hAnsi="Calibri" w:eastAsia="微软雅黑"/>
          <w:color w:val="14191E"/>
          <w:sz w:val="22"/>
        </w:rPr>
        <w:t>界面是这样的↓</w:t>
      </w:r>
    </w:p>
    <w:p w14:paraId="1D1D9AD4">
      <w:pPr>
        <w:spacing w:before="40" w:after="160"/>
        <w:jc w:val="center"/>
      </w:pPr>
      <w:r>
        <w:drawing>
          <wp:inline distT="0" distB="0" distL="114300" distR="114300">
            <wp:extent cx="5486400" cy="3861435"/>
            <wp:effectExtent l="0" t="0" r="0" b="571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8616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AEE3F3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12</w:t>
      </w:r>
    </w:p>
    <w:p w14:paraId="641C2162">
      <w:pPr>
        <w:pStyle w:val="3"/>
      </w:pPr>
      <w:r>
        <w:rPr>
          <w:rFonts w:ascii="Calibri" w:hAnsi="Calibri" w:eastAsia="微软雅黑"/>
          <w:b/>
          <w:color w:val="2E74B5"/>
          <w:sz w:val="32"/>
        </w:rPr>
        <w:t>三、第一套方案（推荐先去看方案三，性价比高）</w:t>
      </w:r>
    </w:p>
    <w:p w14:paraId="05C3359C">
      <w:r>
        <w:rPr>
          <w:rFonts w:ascii="Calibri" w:hAnsi="Calibri" w:eastAsia="微软雅黑"/>
          <w:color w:val="14191E"/>
          <w:sz w:val="22"/>
        </w:rPr>
        <w:t>我们的MOD给各位提供了三套方案，我们先来看支持模型最多的第一套</w:t>
      </w:r>
    </w:p>
    <w:p w14:paraId="5987068D">
      <w:pPr>
        <w:spacing w:before="40" w:after="160"/>
        <w:jc w:val="center"/>
      </w:pPr>
      <w:r>
        <w:drawing>
          <wp:inline distT="0" distB="0" distL="114300" distR="114300">
            <wp:extent cx="3415030" cy="686435"/>
            <wp:effectExtent l="0" t="0" r="13970" b="1841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415407" cy="6870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82E5F2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13</w:t>
      </w:r>
    </w:p>
    <w:p w14:paraId="3B9C6F58">
      <w:r>
        <w:rPr>
          <w:rFonts w:ascii="Calibri" w:hAnsi="Calibri" w:eastAsia="微软雅黑"/>
          <w:color w:val="14191E"/>
          <w:sz w:val="22"/>
        </w:rPr>
        <w:t>这套方案是通过短时多次截图后拼成大图发给模型，不是纯正的视频流↓</w:t>
      </w:r>
    </w:p>
    <w:p w14:paraId="009D31D2">
      <w:pPr>
        <w:spacing w:before="40" w:after="160"/>
        <w:jc w:val="center"/>
      </w:pPr>
      <w:r>
        <w:drawing>
          <wp:inline distT="0" distB="0" distL="114300" distR="114300">
            <wp:extent cx="3276600" cy="2866390"/>
            <wp:effectExtent l="0" t="0" r="0" b="1016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277011" cy="28667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4BC298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14</w:t>
      </w:r>
    </w:p>
    <w:p w14:paraId="7CBD6307">
      <w:r>
        <w:rPr>
          <w:rFonts w:ascii="Calibri" w:hAnsi="Calibri" w:eastAsia="微软雅黑"/>
          <w:color w:val="14191E"/>
          <w:sz w:val="22"/>
        </w:rPr>
        <w:t>本方案可以使用很多模型，这意味这你可以使用gemini、claude这样感情丰富、聪明的模型</w:t>
      </w:r>
    </w:p>
    <w:p w14:paraId="7C8CFA24">
      <w:pPr>
        <w:spacing w:before="40" w:after="160"/>
        <w:jc w:val="center"/>
      </w:pPr>
      <w:r>
        <w:drawing>
          <wp:inline distT="0" distB="0" distL="114300" distR="114300">
            <wp:extent cx="3405505" cy="355600"/>
            <wp:effectExtent l="0" t="0" r="4445" b="635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405522" cy="35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904B02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15</w:t>
      </w:r>
    </w:p>
    <w:p w14:paraId="5ECFB672">
      <w:pPr>
        <w:spacing w:before="40" w:after="160"/>
        <w:jc w:val="center"/>
      </w:pPr>
      <w:r>
        <w:drawing>
          <wp:inline distT="0" distB="0" distL="114300" distR="114300">
            <wp:extent cx="3415030" cy="365760"/>
            <wp:effectExtent l="0" t="0" r="13970" b="1524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415407" cy="365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EE1A84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16</w:t>
      </w:r>
    </w:p>
    <w:p w14:paraId="73F3D20D">
      <w:r>
        <w:rPr>
          <w:rFonts w:ascii="Calibri" w:hAnsi="Calibri" w:eastAsia="微软雅黑"/>
          <w:color w:val="14191E"/>
          <w:sz w:val="22"/>
        </w:rPr>
        <w:t>缺点也很明显：费用、效果、延迟完全取决于你用的哪一个模型，我给大家分享几个经验：</w:t>
      </w:r>
    </w:p>
    <w:p w14:paraId="3C7B43D2">
      <w:r>
        <w:rPr>
          <w:rFonts w:ascii="Calibri" w:hAnsi="Calibri" w:eastAsia="微软雅黑"/>
          <w:color w:val="14191E"/>
          <w:sz w:val="22"/>
        </w:rPr>
        <w:t>--claude：所有版本都不建议，效果好但非常贵</w:t>
      </w:r>
    </w:p>
    <w:p w14:paraId="6B4E2EC0">
      <w:r>
        <w:rPr>
          <w:rFonts w:ascii="Calibri" w:hAnsi="Calibri" w:eastAsia="微软雅黑"/>
          <w:color w:val="14191E"/>
          <w:sz w:val="22"/>
        </w:rPr>
        <w:t>--gemini-3-flash-preview：最推荐，效果不错，一次固定＄0.01，不过延迟略高</w:t>
      </w:r>
    </w:p>
    <w:p w14:paraId="3B0CB52F">
      <w:r>
        <w:rPr>
          <w:rFonts w:ascii="Calibri" w:hAnsi="Calibri" w:eastAsia="微软雅黑"/>
          <w:color w:val="14191E"/>
          <w:sz w:val="22"/>
        </w:rPr>
        <w:t>--gpt：推荐5.4，感情不丰富但聪明，略贵</w:t>
      </w:r>
    </w:p>
    <w:p w14:paraId="5514B093">
      <w:r>
        <w:rPr>
          <w:rFonts w:ascii="Calibri" w:hAnsi="Calibri" w:eastAsia="微软雅黑"/>
          <w:color w:val="14191E"/>
          <w:sz w:val="22"/>
        </w:rPr>
        <w:t>--Qwen：注意只有带vl的模型才支持桌宠，效果还行，主要是便宜</w:t>
      </w:r>
    </w:p>
    <w:p w14:paraId="676FE85A">
      <w:r>
        <w:rPr>
          <w:rFonts w:ascii="Calibri" w:hAnsi="Calibri" w:eastAsia="微软雅黑"/>
          <w:color w:val="14191E"/>
          <w:sz w:val="22"/>
        </w:rPr>
        <w:t>那么国外模型哪里来呢，我在MOD里给大家藏了一个API站↓</w:t>
      </w:r>
    </w:p>
    <w:p w14:paraId="19CD0E75">
      <w:pPr>
        <w:spacing w:before="40" w:after="160"/>
        <w:jc w:val="center"/>
      </w:pPr>
      <w:r>
        <w:drawing>
          <wp:inline distT="0" distB="0" distL="114300" distR="114300">
            <wp:extent cx="5486400" cy="3168015"/>
            <wp:effectExtent l="0" t="0" r="0" b="1333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1682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FF573E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17</w:t>
      </w:r>
    </w:p>
    <w:p w14:paraId="00440FFB">
      <w:pPr>
        <w:spacing w:before="40" w:after="160"/>
        <w:jc w:val="center"/>
      </w:pPr>
      <w:r>
        <w:drawing>
          <wp:inline distT="0" distB="0" distL="114300" distR="114300">
            <wp:extent cx="5486400" cy="3168015"/>
            <wp:effectExtent l="0" t="0" r="0" b="1333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1682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BD7678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18</w:t>
      </w:r>
    </w:p>
    <w:p w14:paraId="3794335C">
      <w:pPr>
        <w:spacing w:before="40" w:after="160"/>
        <w:jc w:val="center"/>
      </w:pPr>
      <w:r>
        <w:drawing>
          <wp:inline distT="0" distB="0" distL="114300" distR="114300">
            <wp:extent cx="5486400" cy="3168015"/>
            <wp:effectExtent l="0" t="0" r="0" b="1333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1682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0C44D3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19</w:t>
      </w:r>
    </w:p>
    <w:p w14:paraId="64012184">
      <w:r>
        <w:rPr>
          <w:rFonts w:ascii="Calibri" w:hAnsi="Calibri" w:eastAsia="微软雅黑"/>
          <w:color w:val="14191E"/>
          <w:sz w:val="22"/>
        </w:rPr>
        <w:t>大家可以自行开通使用</w:t>
      </w:r>
    </w:p>
    <w:p w14:paraId="4C6155B3">
      <w:r>
        <w:rPr>
          <w:rFonts w:ascii="Calibri" w:hAnsi="Calibri" w:eastAsia="微软雅黑"/>
          <w:color w:val="14191E"/>
          <w:sz w:val="22"/>
        </w:rPr>
        <w:t>接下来看方案一怎么设置，首先我们要在这里切换到方案一HTTP方案↓</w:t>
      </w:r>
    </w:p>
    <w:p w14:paraId="302392CD">
      <w:pPr>
        <w:spacing w:before="40" w:after="160"/>
        <w:jc w:val="center"/>
      </w:pPr>
      <w:r>
        <w:drawing>
          <wp:inline distT="0" distB="0" distL="114300" distR="114300">
            <wp:extent cx="3439795" cy="835025"/>
            <wp:effectExtent l="0" t="0" r="8255" b="317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440121" cy="835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2C0233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20</w:t>
      </w:r>
    </w:p>
    <w:p w14:paraId="25332C1A">
      <w:r>
        <w:rPr>
          <w:rFonts w:ascii="Calibri" w:hAnsi="Calibri" w:eastAsia="微软雅黑"/>
          <w:color w:val="14191E"/>
          <w:sz w:val="22"/>
        </w:rPr>
        <w:t>选好之后，我们的界面会是这样↓</w:t>
      </w:r>
    </w:p>
    <w:p w14:paraId="2E3D5201">
      <w:pPr>
        <w:spacing w:before="40" w:after="160"/>
        <w:jc w:val="center"/>
      </w:pPr>
      <w:r>
        <w:drawing>
          <wp:inline distT="0" distB="0" distL="114300" distR="114300">
            <wp:extent cx="4018280" cy="3484245"/>
            <wp:effectExtent l="0" t="0" r="1270" b="190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018417" cy="3484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C0DFEF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21</w:t>
      </w:r>
    </w:p>
    <w:p w14:paraId="2DB9442E">
      <w:r>
        <w:rPr>
          <w:rFonts w:ascii="Calibri" w:hAnsi="Calibri" w:eastAsia="微软雅黑"/>
          <w:color w:val="14191E"/>
          <w:sz w:val="22"/>
        </w:rPr>
        <w:t>先来设置对话间隔，假如设置10秒，模型会在上一次对话完成后10秒再进行屏幕识别并对话↓</w:t>
      </w:r>
    </w:p>
    <w:p w14:paraId="6E295ED5">
      <w:pPr>
        <w:spacing w:before="40" w:after="160"/>
        <w:jc w:val="center"/>
      </w:pPr>
      <w:r>
        <w:drawing>
          <wp:inline distT="0" distB="0" distL="114300" distR="114300">
            <wp:extent cx="3498850" cy="405130"/>
            <wp:effectExtent l="0" t="0" r="6350" b="1397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499433" cy="4053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3C2151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22</w:t>
      </w:r>
    </w:p>
    <w:p w14:paraId="4AE4C425">
      <w:r>
        <w:rPr>
          <w:rFonts w:ascii="Calibri" w:hAnsi="Calibri" w:eastAsia="微软雅黑"/>
          <w:color w:val="14191E"/>
          <w:sz w:val="22"/>
        </w:rPr>
        <w:t>这四个选项，我建议全部开启↓</w:t>
      </w:r>
    </w:p>
    <w:p w14:paraId="2695D4AA">
      <w:pPr>
        <w:spacing w:before="40" w:after="160"/>
        <w:jc w:val="center"/>
      </w:pPr>
      <w:r>
        <w:drawing>
          <wp:inline distT="0" distB="0" distL="114300" distR="114300">
            <wp:extent cx="3771265" cy="1922145"/>
            <wp:effectExtent l="0" t="0" r="635" b="190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771282" cy="19227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00354F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23</w:t>
      </w:r>
    </w:p>
    <w:p w14:paraId="787AF132">
      <w:r>
        <w:rPr>
          <w:rFonts w:ascii="Calibri" w:hAnsi="Calibri" w:eastAsia="微软雅黑"/>
          <w:color w:val="14191E"/>
          <w:sz w:val="22"/>
        </w:rPr>
        <w:t>接下来是对话长度和token限制，长度限制大家自己按照喜好设置，token上限我建议别动↓</w:t>
      </w:r>
    </w:p>
    <w:p w14:paraId="6840C31C">
      <w:pPr>
        <w:spacing w:before="40" w:after="160"/>
        <w:jc w:val="center"/>
      </w:pPr>
      <w:r>
        <w:drawing>
          <wp:inline distT="0" distB="0" distL="114300" distR="114300">
            <wp:extent cx="3503930" cy="958850"/>
            <wp:effectExtent l="0" t="0" r="1270" b="1270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504376" cy="9588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597E12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24</w:t>
      </w:r>
    </w:p>
    <w:p w14:paraId="54E810C3">
      <w:r>
        <w:rPr>
          <w:rFonts w:ascii="Calibri" w:hAnsi="Calibri" w:eastAsia="微软雅黑"/>
          <w:color w:val="14191E"/>
          <w:sz w:val="22"/>
        </w:rPr>
        <w:t>下面是截图张数，假设我们在上面设置的间隔为10秒，选10张就代表每1秒截一张图，以此类推↓</w:t>
      </w:r>
    </w:p>
    <w:p w14:paraId="63A1D878">
      <w:pPr>
        <w:spacing w:before="40" w:after="160"/>
        <w:jc w:val="center"/>
      </w:pPr>
      <w:r>
        <w:drawing>
          <wp:inline distT="0" distB="0" distL="114300" distR="114300">
            <wp:extent cx="3439795" cy="1062355"/>
            <wp:effectExtent l="0" t="0" r="8255" b="444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5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440121" cy="10626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A2D3E8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25</w:t>
      </w:r>
    </w:p>
    <w:p w14:paraId="5460D961">
      <w:r>
        <w:rPr>
          <w:rFonts w:ascii="Calibri" w:hAnsi="Calibri" w:eastAsia="微软雅黑"/>
          <w:color w:val="14191E"/>
          <w:sz w:val="22"/>
        </w:rPr>
        <w:t>如果你对桌宠的回答不满意，可以在这里自己设计提示词↓</w:t>
      </w:r>
    </w:p>
    <w:p w14:paraId="085D3C27">
      <w:pPr>
        <w:spacing w:before="40" w:after="160"/>
        <w:jc w:val="center"/>
      </w:pPr>
      <w:r>
        <w:drawing>
          <wp:inline distT="0" distB="0" distL="114300" distR="114300">
            <wp:extent cx="3434715" cy="845185"/>
            <wp:effectExtent l="0" t="0" r="13335" b="12065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26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435178" cy="8452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D9B44F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26</w:t>
      </w:r>
    </w:p>
    <w:p w14:paraId="24C3BC84">
      <w:r>
        <w:rPr>
          <w:rFonts w:ascii="Calibri" w:hAnsi="Calibri" w:eastAsia="微软雅黑"/>
          <w:color w:val="14191E"/>
          <w:sz w:val="22"/>
        </w:rPr>
        <w:t>接下来是API设置，我们都知道不同AI模型的文字和图片能力是不一样的。假如你聊天用的是DeepSeek，虽然文字效果不错，但是DeepSeek是无法图片识别的.......</w:t>
      </w:r>
    </w:p>
    <w:p w14:paraId="0D8BB716">
      <w:pPr>
        <w:spacing w:before="40" w:after="160"/>
        <w:jc w:val="center"/>
      </w:pPr>
      <w:r>
        <w:drawing>
          <wp:inline distT="0" distB="0" distL="114300" distR="114300">
            <wp:extent cx="2743200" cy="2758440"/>
            <wp:effectExtent l="0" t="0" r="0" b="381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7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2758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2C14C9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27</w:t>
      </w:r>
    </w:p>
    <w:p w14:paraId="21454D6D">
      <w:r>
        <w:rPr>
          <w:rFonts w:ascii="Calibri" w:hAnsi="Calibri" w:eastAsia="微软雅黑"/>
          <w:color w:val="14191E"/>
          <w:sz w:val="22"/>
        </w:rPr>
        <w:t>所以我给方案一单独写了一套API接口，咱们可以给桌宠单独设置一套API，这样不会干扰我们聊天的API设置↓</w:t>
      </w:r>
    </w:p>
    <w:p w14:paraId="23082B9D">
      <w:pPr>
        <w:spacing w:before="40" w:after="160"/>
        <w:jc w:val="center"/>
      </w:pPr>
      <w:r>
        <w:drawing>
          <wp:inline distT="0" distB="0" distL="114300" distR="114300">
            <wp:extent cx="4922520" cy="3420110"/>
            <wp:effectExtent l="0" t="0" r="11430" b="889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8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922931" cy="3420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E7886F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28</w:t>
      </w:r>
    </w:p>
    <w:p w14:paraId="74D308C3">
      <w:r>
        <w:rPr>
          <w:rFonts w:ascii="Calibri" w:hAnsi="Calibri" w:eastAsia="微软雅黑"/>
          <w:color w:val="14191E"/>
          <w:sz w:val="22"/>
        </w:rPr>
        <w:t>关于API设置，大家往上翻一下前面刚讲</w:t>
      </w:r>
    </w:p>
    <w:p w14:paraId="7A5EC5C6">
      <w:r>
        <w:rPr>
          <w:rFonts w:ascii="Calibri" w:hAnsi="Calibri" w:eastAsia="微软雅黑"/>
          <w:color w:val="14191E"/>
          <w:sz w:val="22"/>
        </w:rPr>
        <w:t>全部设置完后，点击测试API，软件会自动截图拼图，看到测试OK之后就可以用了↓</w:t>
      </w:r>
    </w:p>
    <w:p w14:paraId="15A55CAD">
      <w:pPr>
        <w:spacing w:before="40" w:after="160"/>
        <w:jc w:val="center"/>
      </w:pPr>
      <w:r>
        <w:drawing>
          <wp:inline distT="0" distB="0" distL="114300" distR="114300">
            <wp:extent cx="3469640" cy="3267075"/>
            <wp:effectExtent l="0" t="0" r="16510" b="9525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 29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469777" cy="32671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903C6B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29</w:t>
      </w:r>
    </w:p>
    <w:p w14:paraId="35CE80D2">
      <w:r>
        <w:rPr>
          <w:rFonts w:ascii="Calibri" w:hAnsi="Calibri" w:eastAsia="微软雅黑"/>
          <w:color w:val="14191E"/>
          <w:sz w:val="22"/>
        </w:rPr>
        <w:t>测试OK后，我们召唤桌宠↓</w:t>
      </w:r>
    </w:p>
    <w:p w14:paraId="4E3BD8A2">
      <w:pPr>
        <w:spacing w:before="40" w:after="160"/>
        <w:jc w:val="center"/>
      </w:pPr>
      <w:r>
        <w:drawing>
          <wp:inline distT="0" distB="0" distL="114300" distR="114300">
            <wp:extent cx="4650740" cy="2708275"/>
            <wp:effectExtent l="0" t="0" r="16510" b="15875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30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651083" cy="2708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12785A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30</w:t>
      </w:r>
    </w:p>
    <w:p w14:paraId="1E1CEF22">
      <w:r>
        <w:rPr>
          <w:rFonts w:ascii="Calibri" w:hAnsi="Calibri" w:eastAsia="微软雅黑"/>
          <w:color w:val="14191E"/>
          <w:sz w:val="22"/>
        </w:rPr>
        <w:t>召唤后桌宠出现这段提示，代表正常运行↓</w:t>
      </w:r>
    </w:p>
    <w:p w14:paraId="04403D05">
      <w:pPr>
        <w:spacing w:before="40" w:after="160"/>
        <w:jc w:val="center"/>
      </w:pPr>
      <w:r>
        <w:drawing>
          <wp:inline distT="0" distB="0" distL="114300" distR="114300">
            <wp:extent cx="2743200" cy="2743200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31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6B5B31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31</w:t>
      </w:r>
    </w:p>
    <w:p w14:paraId="071192A6">
      <w:r>
        <w:rPr>
          <w:rFonts w:ascii="Calibri" w:hAnsi="Calibri" w:eastAsia="微软雅黑"/>
          <w:color w:val="14191E"/>
          <w:sz w:val="22"/>
        </w:rPr>
        <w:t>你可以在红框内输入文字，让桌宠根据屏幕回答</w:t>
      </w:r>
    </w:p>
    <w:p w14:paraId="4993ECFB">
      <w:r>
        <w:rPr>
          <w:rFonts w:ascii="Calibri" w:hAnsi="Calibri" w:eastAsia="微软雅黑"/>
          <w:color w:val="14191E"/>
          <w:sz w:val="22"/>
        </w:rPr>
        <w:t>此外桌宠下面有状态提示，由于模型思考慢，对话延迟可能会大于你设置的间隔秒数，这是正常的↓</w:t>
      </w:r>
    </w:p>
    <w:p w14:paraId="1B9F1D92">
      <w:pPr>
        <w:spacing w:before="40" w:after="160"/>
        <w:jc w:val="center"/>
      </w:pPr>
      <w:r>
        <w:drawing>
          <wp:inline distT="0" distB="0" distL="114300" distR="114300">
            <wp:extent cx="2743200" cy="2743200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Picture 32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7FAD4F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32</w:t>
      </w:r>
    </w:p>
    <w:p w14:paraId="6C2CE967">
      <w:pPr>
        <w:pStyle w:val="3"/>
      </w:pPr>
      <w:r>
        <w:rPr>
          <w:rFonts w:ascii="Calibri" w:hAnsi="Calibri" w:eastAsia="微软雅黑"/>
          <w:b/>
          <w:color w:val="2E74B5"/>
          <w:sz w:val="32"/>
        </w:rPr>
        <w:t>四、第二套方案（实时、可语音对话、设置简单无脑、但贵）</w:t>
      </w:r>
    </w:p>
    <w:p w14:paraId="71B08086">
      <w:r>
        <w:rPr>
          <w:rFonts w:ascii="Calibri" w:hAnsi="Calibri" w:eastAsia="微软雅黑"/>
          <w:color w:val="14191E"/>
          <w:sz w:val="22"/>
        </w:rPr>
        <w:t>这一套方案使用realtime模型，可以真正做到实时对话和麦克风现实对话，三套方案里延迟最低、效果较好，但是贵！！！！</w:t>
      </w:r>
    </w:p>
    <w:p w14:paraId="4255CA29">
      <w:r>
        <w:rPr>
          <w:rFonts w:ascii="Calibri" w:hAnsi="Calibri" w:eastAsia="微软雅黑"/>
          <w:color w:val="14191E"/>
          <w:sz w:val="22"/>
        </w:rPr>
        <w:t>首先我们需要切换方案，选择Qwen Realtime↓</w:t>
      </w:r>
    </w:p>
    <w:p w14:paraId="6134966C">
      <w:pPr>
        <w:spacing w:before="40" w:after="160"/>
        <w:jc w:val="center"/>
      </w:pPr>
      <w:r>
        <w:drawing>
          <wp:inline distT="0" distB="0" distL="114300" distR="114300">
            <wp:extent cx="3276600" cy="874395"/>
            <wp:effectExtent l="0" t="0" r="0" b="1905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Picture 33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277011" cy="8748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AD44DE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33</w:t>
      </w:r>
    </w:p>
    <w:p w14:paraId="469C28A2">
      <w:r>
        <w:rPr>
          <w:rFonts w:ascii="Calibri" w:hAnsi="Calibri" w:eastAsia="微软雅黑"/>
          <w:color w:val="14191E"/>
          <w:sz w:val="22"/>
        </w:rPr>
        <w:t>接着就会发现界面变成这样了，这意味着我们已经在第二套方案里了↓</w:t>
      </w:r>
    </w:p>
    <w:p w14:paraId="59857EA0">
      <w:pPr>
        <w:spacing w:before="40" w:after="160"/>
        <w:jc w:val="center"/>
      </w:pPr>
      <w:r>
        <w:drawing>
          <wp:inline distT="0" distB="0" distL="114300" distR="114300">
            <wp:extent cx="3810635" cy="3267075"/>
            <wp:effectExtent l="0" t="0" r="18415" b="9525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Picture 34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810823" cy="32671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B72DCD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34</w:t>
      </w:r>
    </w:p>
    <w:p w14:paraId="5091EE37">
      <w:r>
        <w:rPr>
          <w:rFonts w:ascii="Calibri" w:hAnsi="Calibri" w:eastAsia="微软雅黑"/>
          <w:color w:val="14191E"/>
          <w:sz w:val="22"/>
        </w:rPr>
        <w:t>我们来一个一个设置，首先这三个选项我建议大家都保持开启↓</w:t>
      </w:r>
    </w:p>
    <w:p w14:paraId="44F0AF22">
      <w:pPr>
        <w:spacing w:before="40" w:after="160"/>
        <w:jc w:val="center"/>
      </w:pPr>
      <w:r>
        <w:drawing>
          <wp:inline distT="0" distB="0" distL="114300" distR="114300">
            <wp:extent cx="4443095" cy="1200785"/>
            <wp:effectExtent l="0" t="0" r="14605" b="18415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Picture 35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443489" cy="12010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0565E2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35</w:t>
      </w:r>
    </w:p>
    <w:p w14:paraId="6F530AAE">
      <w:r>
        <w:rPr>
          <w:rFonts w:ascii="Calibri" w:hAnsi="Calibri" w:eastAsia="微软雅黑"/>
          <w:color w:val="14191E"/>
          <w:sz w:val="22"/>
        </w:rPr>
        <w:t>接下来我们选择使用哪一个模型↓ 我建议使用flash，plus效果虽好一些，但是更贵！！</w:t>
      </w:r>
    </w:p>
    <w:p w14:paraId="138D0849">
      <w:r>
        <w:rPr>
          <w:rFonts w:ascii="Calibri" w:hAnsi="Calibri" w:eastAsia="微软雅黑"/>
          <w:color w:val="14191E"/>
          <w:sz w:val="22"/>
        </w:rPr>
        <w:t>不过两个一开始都有免费额度，可以换着用</w:t>
      </w:r>
    </w:p>
    <w:p w14:paraId="02B5FA5A">
      <w:pPr>
        <w:spacing w:before="40" w:after="160"/>
        <w:jc w:val="center"/>
      </w:pPr>
      <w:r>
        <w:drawing>
          <wp:inline distT="0" distB="0" distL="114300" distR="114300">
            <wp:extent cx="3434715" cy="681990"/>
            <wp:effectExtent l="0" t="0" r="13335" b="381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Picture 36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435178" cy="6820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1271D9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36</w:t>
      </w:r>
    </w:p>
    <w:p w14:paraId="2E8E2BDB">
      <w:r>
        <w:rPr>
          <w:rFonts w:ascii="Calibri" w:hAnsi="Calibri" w:eastAsia="微软雅黑"/>
          <w:color w:val="14191E"/>
          <w:sz w:val="22"/>
        </w:rPr>
        <w:t>至于API，我们需要去通问千义的百炼上开一个，新人有很多免费额度</w:t>
      </w:r>
    </w:p>
    <w:p w14:paraId="4E15D5EB">
      <w:r>
        <w:rPr>
          <w:rFonts w:ascii="Calibri" w:hAnsi="Calibri" w:eastAsia="微软雅黑"/>
          <w:color w:val="14191E"/>
          <w:sz w:val="22"/>
        </w:rPr>
        <w:t>当然如果你之前用过百炼的Qwen，那你只需要复制一份进来↓</w:t>
      </w:r>
    </w:p>
    <w:p w14:paraId="6BF9D5D3">
      <w:pPr>
        <w:spacing w:before="40" w:after="160"/>
        <w:jc w:val="center"/>
      </w:pPr>
      <w:r>
        <w:drawing>
          <wp:inline distT="0" distB="0" distL="114300" distR="114300">
            <wp:extent cx="3474720" cy="622300"/>
            <wp:effectExtent l="0" t="0" r="11430" b="635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Picture 37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474720" cy="6227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CFF00F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37</w:t>
      </w:r>
    </w:p>
    <w:p w14:paraId="55FFA005">
      <w:r>
        <w:rPr>
          <w:rFonts w:ascii="Calibri" w:hAnsi="Calibri" w:eastAsia="微软雅黑"/>
          <w:color w:val="14191E"/>
          <w:sz w:val="22"/>
        </w:rPr>
        <w:t>接着是语音系统，这个模型自带30多种语音，不过我还是推荐游戏内置语音，毕竟是我们熟悉的声音</w:t>
      </w:r>
    </w:p>
    <w:p w14:paraId="771B19D2">
      <w:pPr>
        <w:spacing w:before="40" w:after="160"/>
        <w:jc w:val="center"/>
      </w:pPr>
      <w:r>
        <w:drawing>
          <wp:inline distT="0" distB="0" distL="114300" distR="114300">
            <wp:extent cx="3484245" cy="597535"/>
            <wp:effectExtent l="0" t="0" r="1905" b="12065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Picture 38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484605" cy="5980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BDA6FD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38</w:t>
      </w:r>
    </w:p>
    <w:p w14:paraId="65BD0743">
      <w:r>
        <w:rPr>
          <w:rFonts w:ascii="Calibri" w:hAnsi="Calibri" w:eastAsia="微软雅黑"/>
          <w:color w:val="14191E"/>
          <w:sz w:val="22"/>
        </w:rPr>
        <w:t>然后需要选择怎么向模型发送我们的屏幕，默认是1秒一张，我也最推荐选择这个</w:t>
      </w:r>
    </w:p>
    <w:p w14:paraId="2F187088">
      <w:r>
        <w:rPr>
          <w:rFonts w:ascii="Calibri" w:hAnsi="Calibri" w:eastAsia="微软雅黑"/>
          <w:color w:val="14191E"/>
          <w:sz w:val="22"/>
        </w:rPr>
        <w:t>如果你觉得token消耗太大，也可以选择别的选项，不过效果就差多了↓</w:t>
      </w:r>
    </w:p>
    <w:p w14:paraId="68D33F56">
      <w:pPr>
        <w:spacing w:before="40" w:after="160"/>
        <w:jc w:val="center"/>
      </w:pPr>
      <w:r>
        <w:drawing>
          <wp:inline distT="0" distB="0" distL="114300" distR="114300">
            <wp:extent cx="3444875" cy="760730"/>
            <wp:effectExtent l="0" t="0" r="3175" b="127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Picture 39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445063" cy="7611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39FD6A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39</w:t>
      </w:r>
    </w:p>
    <w:p w14:paraId="063A698C">
      <w:r>
        <w:rPr>
          <w:rFonts w:ascii="Calibri" w:hAnsi="Calibri" w:eastAsia="微软雅黑"/>
          <w:color w:val="14191E"/>
          <w:sz w:val="22"/>
        </w:rPr>
        <w:t>下面是发送的图片清晰度，这个选项也决定了你的token消耗———当然越高清效果越好，低清图片可能导致乱回↓</w:t>
      </w:r>
    </w:p>
    <w:p w14:paraId="64888893">
      <w:pPr>
        <w:spacing w:before="40" w:after="160"/>
        <w:jc w:val="center"/>
      </w:pPr>
      <w:r>
        <w:drawing>
          <wp:inline distT="0" distB="0" distL="114300" distR="114300">
            <wp:extent cx="3434715" cy="943610"/>
            <wp:effectExtent l="0" t="0" r="13335" b="889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Picture 40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3435178" cy="9440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B2D0F2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40</w:t>
      </w:r>
    </w:p>
    <w:p w14:paraId="38500987">
      <w:r>
        <w:rPr>
          <w:rFonts w:ascii="Calibri" w:hAnsi="Calibri" w:eastAsia="微软雅黑"/>
          <w:color w:val="14191E"/>
          <w:sz w:val="22"/>
        </w:rPr>
        <w:t>这个选项保持开启，这样就算你不用麦克风，Yuki也会主动跟你搭话↓</w:t>
      </w:r>
    </w:p>
    <w:p w14:paraId="1106B64A">
      <w:pPr>
        <w:spacing w:before="40" w:after="160"/>
        <w:jc w:val="center"/>
      </w:pPr>
      <w:r>
        <w:drawing>
          <wp:inline distT="0" distB="0" distL="114300" distR="114300">
            <wp:extent cx="2743200" cy="402590"/>
            <wp:effectExtent l="0" t="0" r="0" b="1651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Picture 41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4030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1EF044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41</w:t>
      </w:r>
    </w:p>
    <w:p w14:paraId="0C43B738">
      <w:r>
        <w:rPr>
          <w:rFonts w:ascii="Calibri" w:hAnsi="Calibri" w:eastAsia="微软雅黑"/>
          <w:color w:val="14191E"/>
          <w:sz w:val="22"/>
        </w:rPr>
        <w:t>关于对话间隔，设置10秒就是每10秒Yuki自动根据屏幕跟你对话，当然你想让Yuki安静一些就设长一些↓</w:t>
      </w:r>
    </w:p>
    <w:p w14:paraId="36FB7FB8">
      <w:pPr>
        <w:spacing w:before="40" w:after="160"/>
        <w:jc w:val="center"/>
      </w:pPr>
      <w:r>
        <w:drawing>
          <wp:inline distT="0" distB="0" distL="114300" distR="114300">
            <wp:extent cx="3449955" cy="558165"/>
            <wp:effectExtent l="0" t="0" r="17145" b="13335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Picture 42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3450006" cy="558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13B1E8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42</w:t>
      </w:r>
    </w:p>
    <w:p w14:paraId="2F341A02">
      <w:r>
        <w:rPr>
          <w:rFonts w:ascii="Calibri" w:hAnsi="Calibri" w:eastAsia="微软雅黑"/>
          <w:color w:val="14191E"/>
          <w:sz w:val="22"/>
        </w:rPr>
        <w:t>然后就到了回复风格和回复长度，这个看大家喜好设置，对token消耗几乎无影响↓</w:t>
      </w:r>
    </w:p>
    <w:p w14:paraId="364FB2DF">
      <w:pPr>
        <w:spacing w:before="40" w:after="160"/>
        <w:jc w:val="center"/>
      </w:pPr>
      <w:r>
        <w:drawing>
          <wp:inline distT="0" distB="0" distL="114300" distR="114300">
            <wp:extent cx="3425190" cy="948690"/>
            <wp:effectExtent l="0" t="0" r="3810" b="381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Picture 43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3425292" cy="9489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E5F730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43</w:t>
      </w:r>
    </w:p>
    <w:p w14:paraId="5CE47F16">
      <w:r>
        <w:rPr>
          <w:rFonts w:ascii="Calibri" w:hAnsi="Calibri" w:eastAsia="微软雅黑"/>
          <w:color w:val="14191E"/>
          <w:sz w:val="22"/>
        </w:rPr>
        <w:t>这个不懂的话就不要动了↓</w:t>
      </w:r>
    </w:p>
    <w:p w14:paraId="3DCAACC2">
      <w:pPr>
        <w:spacing w:before="40" w:after="160"/>
        <w:jc w:val="center"/>
      </w:pPr>
      <w:r>
        <w:drawing>
          <wp:inline distT="0" distB="0" distL="114300" distR="114300">
            <wp:extent cx="3449955" cy="400050"/>
            <wp:effectExtent l="0" t="0" r="17145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Picture 44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3450006" cy="4003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A5E68E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44</w:t>
      </w:r>
    </w:p>
    <w:p w14:paraId="46C5B502">
      <w:r>
        <w:rPr>
          <w:rFonts w:ascii="Calibri" w:hAnsi="Calibri" w:eastAsia="微软雅黑"/>
          <w:color w:val="14191E"/>
          <w:sz w:val="22"/>
        </w:rPr>
        <w:t>如果你对回答不满意，可以在这里写你想要的提示词↓</w:t>
      </w:r>
    </w:p>
    <w:p w14:paraId="778E52C4">
      <w:pPr>
        <w:spacing w:before="40" w:after="160"/>
        <w:jc w:val="center"/>
      </w:pPr>
      <w:r>
        <w:drawing>
          <wp:inline distT="0" distB="0" distL="114300" distR="114300">
            <wp:extent cx="3573145" cy="923925"/>
            <wp:effectExtent l="0" t="0" r="8255" b="9525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Picture 45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3573574" cy="924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5E65C8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45</w:t>
      </w:r>
    </w:p>
    <w:p w14:paraId="15DD70F2">
      <w:r>
        <w:rPr>
          <w:rFonts w:ascii="Calibri" w:hAnsi="Calibri" w:eastAsia="微软雅黑"/>
          <w:color w:val="14191E"/>
          <w:sz w:val="22"/>
        </w:rPr>
        <w:t>全部设置好之后点击测试Realtime，软件会给你一张截图。听到OK的语音就代表测试成功↓</w:t>
      </w:r>
    </w:p>
    <w:p w14:paraId="217307E5">
      <w:pPr>
        <w:spacing w:before="40" w:after="160"/>
        <w:jc w:val="center"/>
      </w:pPr>
      <w:r>
        <w:drawing>
          <wp:inline distT="0" distB="0" distL="114300" distR="114300">
            <wp:extent cx="3850005" cy="3049270"/>
            <wp:effectExtent l="0" t="0" r="17145" b="1778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Picture 46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3850365" cy="30496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43F013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46</w:t>
      </w:r>
    </w:p>
    <w:p w14:paraId="33D5DF2A">
      <w:r>
        <w:rPr>
          <w:rFonts w:ascii="Calibri" w:hAnsi="Calibri" w:eastAsia="微软雅黑"/>
          <w:color w:val="14191E"/>
          <w:sz w:val="22"/>
        </w:rPr>
        <w:t>接着我们召唤桌宠，看到这个提示代表正常运行↓</w:t>
      </w:r>
    </w:p>
    <w:p w14:paraId="31F7556F">
      <w:pPr>
        <w:spacing w:before="40" w:after="160"/>
        <w:jc w:val="center"/>
      </w:pPr>
      <w:r>
        <w:drawing>
          <wp:inline distT="0" distB="0" distL="114300" distR="114300">
            <wp:extent cx="2743200" cy="2743200"/>
            <wp:effectExtent l="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Picture 47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84E21F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47</w:t>
      </w:r>
    </w:p>
    <w:p w14:paraId="64565DE7">
      <w:r>
        <w:rPr>
          <w:rFonts w:ascii="Calibri" w:hAnsi="Calibri" w:eastAsia="微软雅黑"/>
          <w:color w:val="14191E"/>
          <w:sz w:val="22"/>
        </w:rPr>
        <w:t>我们可以按住右边的Alt键用麦克风跟Yuki说话，松开按键结束对话，不过请先确认你已经开启了麦克风权限！！</w:t>
      </w:r>
    </w:p>
    <w:p w14:paraId="273A8540">
      <w:pPr>
        <w:spacing w:before="40" w:after="160"/>
        <w:jc w:val="center"/>
      </w:pPr>
      <w:r>
        <w:drawing>
          <wp:inline distT="0" distB="0" distL="114300" distR="114300">
            <wp:extent cx="2743200" cy="2743200"/>
            <wp:effectExtent l="0" t="0" r="0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Picture 48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085100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48</w:t>
      </w:r>
    </w:p>
    <w:p w14:paraId="78D940F3">
      <w:r>
        <w:rPr>
          <w:rFonts w:ascii="Calibri" w:hAnsi="Calibri" w:eastAsia="微软雅黑"/>
          <w:color w:val="14191E"/>
          <w:sz w:val="22"/>
        </w:rPr>
        <w:t>注意！！！！这套方案的模型自身审查比较严格，国旗、暴力场面等会直接关闭连接</w:t>
      </w:r>
    </w:p>
    <w:p w14:paraId="21CEB5A5">
      <w:r>
        <w:rPr>
          <w:rFonts w:ascii="Calibri" w:hAnsi="Calibri" w:eastAsia="微软雅黑"/>
          <w:color w:val="14191E"/>
          <w:sz w:val="22"/>
        </w:rPr>
        <w:t>这时等几秒桌宠会自动重启，不需要额外操作</w:t>
      </w:r>
    </w:p>
    <w:p w14:paraId="2BF34512">
      <w:pPr>
        <w:pStyle w:val="3"/>
      </w:pPr>
      <w:r>
        <w:rPr>
          <w:rFonts w:ascii="Calibri" w:hAnsi="Calibri" w:eastAsia="微软雅黑"/>
          <w:b/>
          <w:color w:val="2E74B5"/>
          <w:sz w:val="32"/>
        </w:rPr>
        <w:t>五、第三套方案（最推荐，性价比高，但操作复杂）</w:t>
      </w:r>
    </w:p>
    <w:p w14:paraId="31618288">
      <w:r>
        <w:rPr>
          <w:rFonts w:ascii="Calibri" w:hAnsi="Calibri" w:eastAsia="微软雅黑"/>
          <w:color w:val="14191E"/>
          <w:sz w:val="22"/>
        </w:rPr>
        <w:t>这套方案使用作者类似的豆包RTC桥</w:t>
      </w:r>
    </w:p>
    <w:p w14:paraId="28847524">
      <w:r>
        <w:rPr>
          <w:rFonts w:ascii="Calibri" w:hAnsi="Calibri" w:eastAsia="微软雅黑"/>
          <w:color w:val="14191E"/>
          <w:sz w:val="22"/>
        </w:rPr>
        <w:t>同样可以实时识别，可以麦克风对话，效果不错比较聪明，最重要的是它还性价比高啊</w:t>
      </w:r>
    </w:p>
    <w:p w14:paraId="36B3424A">
      <w:r>
        <w:rPr>
          <w:rFonts w:ascii="Calibri" w:hAnsi="Calibri" w:eastAsia="微软雅黑"/>
          <w:color w:val="14191E"/>
          <w:sz w:val="22"/>
        </w:rPr>
        <w:t>开始设置前，请前往我主页的这篇教程，确保你开好并填好了9套密钥（是的，有9套密钥......流程有点复杂）</w:t>
      </w:r>
    </w:p>
    <w:p w14:paraId="515530A4">
      <w:pPr>
        <w:spacing w:before="40" w:after="160"/>
        <w:jc w:val="center"/>
      </w:pPr>
      <w:r>
        <w:drawing>
          <wp:inline distT="0" distB="0" distL="114300" distR="114300">
            <wp:extent cx="5486400" cy="4345940"/>
            <wp:effectExtent l="0" t="0" r="0" b="1651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Picture 49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3462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F0E3BB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49</w:t>
      </w:r>
    </w:p>
    <w:p w14:paraId="1ADF3D76">
      <w:r>
        <w:rPr>
          <w:rFonts w:ascii="Calibri" w:hAnsi="Calibri" w:eastAsia="微软雅黑"/>
          <w:color w:val="14191E"/>
          <w:sz w:val="22"/>
        </w:rPr>
        <w:t>填好所有密钥后，这三个选项保持开启↓</w:t>
      </w:r>
    </w:p>
    <w:p w14:paraId="3ACDEA69">
      <w:pPr>
        <w:spacing w:before="40" w:after="160"/>
        <w:jc w:val="center"/>
      </w:pPr>
      <w:r>
        <w:drawing>
          <wp:inline distT="0" distB="0" distL="114300" distR="114300">
            <wp:extent cx="3514090" cy="1076960"/>
            <wp:effectExtent l="0" t="0" r="10160" b="889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50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3514261" cy="10775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E1F1EC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50</w:t>
      </w:r>
    </w:p>
    <w:p w14:paraId="12671FAC">
      <w:r>
        <w:rPr>
          <w:rFonts w:ascii="Calibri" w:hAnsi="Calibri" w:eastAsia="微软雅黑"/>
          <w:color w:val="14191E"/>
          <w:sz w:val="22"/>
        </w:rPr>
        <w:t>在语音设置上，虽然模型自带语音，但我觉得还是Yuki原生更好</w:t>
      </w:r>
    </w:p>
    <w:p w14:paraId="266B607F">
      <w:pPr>
        <w:spacing w:before="40" w:after="160"/>
        <w:jc w:val="center"/>
      </w:pPr>
      <w:r>
        <w:drawing>
          <wp:inline distT="0" distB="0" distL="114300" distR="114300">
            <wp:extent cx="3420110" cy="582930"/>
            <wp:effectExtent l="0" t="0" r="8890" b="762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Picture 51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3420350" cy="5832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F4C969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51</w:t>
      </w:r>
    </w:p>
    <w:p w14:paraId="551709DB">
      <w:r>
        <w:rPr>
          <w:rFonts w:ascii="Calibri" w:hAnsi="Calibri" w:eastAsia="微软雅黑"/>
          <w:color w:val="14191E"/>
          <w:sz w:val="22"/>
        </w:rPr>
        <w:t>屏幕流保持第一个不动，如果你的桌宠出现了闪退，可以尝试第二种↓</w:t>
      </w:r>
    </w:p>
    <w:p w14:paraId="48519865">
      <w:pPr>
        <w:spacing w:before="40" w:after="160"/>
        <w:jc w:val="center"/>
      </w:pPr>
      <w:r>
        <w:drawing>
          <wp:inline distT="0" distB="0" distL="114300" distR="114300">
            <wp:extent cx="3420110" cy="755650"/>
            <wp:effectExtent l="0" t="0" r="8890" b="635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Picture 52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3420350" cy="7562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3A904D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52</w:t>
      </w:r>
    </w:p>
    <w:p w14:paraId="6052C6B4">
      <w:r>
        <w:rPr>
          <w:rFonts w:ascii="Calibri" w:hAnsi="Calibri" w:eastAsia="微软雅黑"/>
          <w:color w:val="14191E"/>
          <w:sz w:val="22"/>
        </w:rPr>
        <w:t>既然这套方案性价比高，我就推荐直接1FPS，当然你要是还想省就选别的，效果会差不少↓</w:t>
      </w:r>
    </w:p>
    <w:p w14:paraId="5B6142BE">
      <w:pPr>
        <w:spacing w:before="40" w:after="160"/>
        <w:jc w:val="center"/>
      </w:pPr>
      <w:r>
        <w:drawing>
          <wp:inline distT="0" distB="0" distL="114300" distR="114300">
            <wp:extent cx="3429635" cy="780415"/>
            <wp:effectExtent l="0" t="0" r="18415" b="635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Picture 53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3430235" cy="7809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C53DF6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53</w:t>
      </w:r>
    </w:p>
    <w:p w14:paraId="2728413F">
      <w:r>
        <w:rPr>
          <w:rFonts w:ascii="Calibri" w:hAnsi="Calibri" w:eastAsia="微软雅黑"/>
          <w:color w:val="14191E"/>
          <w:sz w:val="22"/>
        </w:rPr>
        <w:t>屏幕流清晰度直接选最高↓</w:t>
      </w:r>
    </w:p>
    <w:p w14:paraId="640E7BB5">
      <w:pPr>
        <w:spacing w:before="40" w:after="160"/>
        <w:jc w:val="center"/>
      </w:pPr>
      <w:r>
        <w:drawing>
          <wp:inline distT="0" distB="0" distL="114300" distR="114300">
            <wp:extent cx="3454400" cy="760730"/>
            <wp:effectExtent l="0" t="0" r="12700" b="127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Picture 54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3454949" cy="7611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7A200D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54</w:t>
      </w:r>
    </w:p>
    <w:p w14:paraId="0383F2C6">
      <w:r>
        <w:rPr>
          <w:rFonts w:ascii="Calibri" w:hAnsi="Calibri" w:eastAsia="微软雅黑"/>
          <w:color w:val="14191E"/>
          <w:sz w:val="22"/>
        </w:rPr>
        <w:t>这个选项直接决定了模型能看到的图片清晰度，自然是越高越好↓</w:t>
      </w:r>
    </w:p>
    <w:p w14:paraId="74D5F6ED">
      <w:pPr>
        <w:spacing w:before="40" w:after="160"/>
        <w:jc w:val="center"/>
      </w:pPr>
      <w:r>
        <w:drawing>
          <wp:inline distT="0" distB="0" distL="114300" distR="114300">
            <wp:extent cx="3425190" cy="943610"/>
            <wp:effectExtent l="0" t="0" r="3810" b="889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Picture 55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3425292" cy="9440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362448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55</w:t>
      </w:r>
    </w:p>
    <w:p w14:paraId="034FF02E">
      <w:r>
        <w:rPr>
          <w:rFonts w:ascii="Calibri" w:hAnsi="Calibri" w:eastAsia="微软雅黑"/>
          <w:color w:val="14191E"/>
          <w:sz w:val="22"/>
        </w:rPr>
        <w:t>决定模型能不能看到细节及文字，推荐最高↓</w:t>
      </w:r>
    </w:p>
    <w:p w14:paraId="30951C8A">
      <w:pPr>
        <w:spacing w:before="40" w:after="160"/>
        <w:jc w:val="center"/>
      </w:pPr>
      <w:r>
        <w:drawing>
          <wp:inline distT="0" distB="0" distL="114300" distR="114300">
            <wp:extent cx="3444875" cy="577850"/>
            <wp:effectExtent l="0" t="0" r="3175" b="1270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Picture 56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3445063" cy="5782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67AB02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56</w:t>
      </w:r>
    </w:p>
    <w:p w14:paraId="3D8F0FA2">
      <w:r>
        <w:rPr>
          <w:rFonts w:ascii="Calibri" w:hAnsi="Calibri" w:eastAsia="微软雅黑"/>
          <w:color w:val="14191E"/>
          <w:sz w:val="22"/>
        </w:rPr>
        <w:t>这个选项保持开启，这样就算你不用麦克风，Yuki也会主动跟你搭话↓</w:t>
      </w:r>
    </w:p>
    <w:p w14:paraId="3EABD92E">
      <w:pPr>
        <w:spacing w:before="40" w:after="160"/>
        <w:jc w:val="center"/>
      </w:pPr>
      <w:r>
        <w:drawing>
          <wp:inline distT="0" distB="0" distL="114300" distR="114300">
            <wp:extent cx="2743200" cy="631825"/>
            <wp:effectExtent l="0" t="0" r="0" b="15875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Picture 57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6318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7D553A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57</w:t>
      </w:r>
    </w:p>
    <w:p w14:paraId="557CC491">
      <w:r>
        <w:rPr>
          <w:rFonts w:ascii="Calibri" w:hAnsi="Calibri" w:eastAsia="微软雅黑"/>
          <w:color w:val="14191E"/>
          <w:sz w:val="22"/>
        </w:rPr>
        <w:t>关于对话间隔，设置10秒就是每10秒Yuki自动根据屏幕跟你对话↓</w:t>
      </w:r>
    </w:p>
    <w:p w14:paraId="327D0B75">
      <w:pPr>
        <w:spacing w:before="40" w:after="160"/>
        <w:jc w:val="center"/>
      </w:pPr>
      <w:r>
        <w:drawing>
          <wp:inline distT="0" distB="0" distL="114300" distR="114300">
            <wp:extent cx="3434715" cy="543560"/>
            <wp:effectExtent l="0" t="0" r="13335" b="889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Picture 58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3435178" cy="5436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1EEC4B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58</w:t>
      </w:r>
    </w:p>
    <w:p w14:paraId="7DA3EADE">
      <w:r>
        <w:rPr>
          <w:rFonts w:ascii="Calibri" w:hAnsi="Calibri" w:eastAsia="微软雅黑"/>
          <w:color w:val="14191E"/>
          <w:sz w:val="22"/>
        </w:rPr>
        <w:t>然后就到了回复风格和回复长度，这个看大家喜好设置，对token消耗几乎无影响</w:t>
      </w:r>
    </w:p>
    <w:p w14:paraId="69B3514B">
      <w:r>
        <w:rPr>
          <w:rFonts w:ascii="Calibri" w:hAnsi="Calibri" w:eastAsia="微软雅黑"/>
          <w:color w:val="14191E"/>
          <w:sz w:val="22"/>
        </w:rPr>
        <w:t>但是最好别太长，豆包是一句一句回复的，太长了会显著提升延迟↓</w:t>
      </w:r>
    </w:p>
    <w:p w14:paraId="609FCB67">
      <w:pPr>
        <w:spacing w:before="40" w:after="160"/>
        <w:jc w:val="center"/>
      </w:pPr>
      <w:r>
        <w:drawing>
          <wp:inline distT="0" distB="0" distL="114300" distR="114300">
            <wp:extent cx="3464560" cy="953770"/>
            <wp:effectExtent l="0" t="0" r="2540" b="1778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Picture 59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3464834" cy="9539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F2B615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59</w:t>
      </w:r>
    </w:p>
    <w:p w14:paraId="22380A93">
      <w:r>
        <w:rPr>
          <w:rFonts w:ascii="Calibri" w:hAnsi="Calibri" w:eastAsia="微软雅黑"/>
          <w:color w:val="14191E"/>
          <w:sz w:val="22"/>
        </w:rPr>
        <w:t>这个不懂的话就不要动了↓</w:t>
      </w:r>
    </w:p>
    <w:p w14:paraId="5A675C25">
      <w:pPr>
        <w:spacing w:before="40" w:after="160"/>
        <w:jc w:val="center"/>
      </w:pPr>
      <w:r>
        <w:drawing>
          <wp:inline distT="0" distB="0" distL="114300" distR="114300">
            <wp:extent cx="3449955" cy="400050"/>
            <wp:effectExtent l="0" t="0" r="17145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Picture 60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3450006" cy="4003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AA1A4A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60</w:t>
      </w:r>
    </w:p>
    <w:p w14:paraId="54CE81D8">
      <w:r>
        <w:rPr>
          <w:rFonts w:ascii="Calibri" w:hAnsi="Calibri" w:eastAsia="微软雅黑"/>
          <w:color w:val="14191E"/>
          <w:sz w:val="22"/>
        </w:rPr>
        <w:t>如果你对回答不满意，可以在这里写你想要的提示词↓</w:t>
      </w:r>
    </w:p>
    <w:p w14:paraId="36B239AF">
      <w:pPr>
        <w:spacing w:before="40" w:after="160"/>
        <w:jc w:val="center"/>
      </w:pPr>
      <w:r>
        <w:drawing>
          <wp:inline distT="0" distB="0" distL="114300" distR="114300">
            <wp:extent cx="3420110" cy="840105"/>
            <wp:effectExtent l="0" t="0" r="8890" b="17145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Picture 61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3420350" cy="8402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3CE502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61</w:t>
      </w:r>
    </w:p>
    <w:p w14:paraId="169BDC2D">
      <w:r>
        <w:rPr>
          <w:rFonts w:ascii="Calibri" w:hAnsi="Calibri" w:eastAsia="微软雅黑"/>
          <w:color w:val="14191E"/>
          <w:sz w:val="22"/>
        </w:rPr>
        <w:t>全部设置好后，点击测试豆包RTC，听到OK语音后就代表没问题了↓</w:t>
      </w:r>
    </w:p>
    <w:p w14:paraId="20AFCA69">
      <w:pPr>
        <w:spacing w:before="40" w:after="160"/>
        <w:jc w:val="center"/>
      </w:pPr>
      <w:r>
        <w:drawing>
          <wp:inline distT="0" distB="0" distL="114300" distR="114300">
            <wp:extent cx="3429635" cy="612775"/>
            <wp:effectExtent l="0" t="0" r="18415" b="15875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Picture 62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3430235" cy="612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C95195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62</w:t>
      </w:r>
    </w:p>
    <w:p w14:paraId="3770DC17">
      <w:r>
        <w:rPr>
          <w:rFonts w:ascii="Calibri" w:hAnsi="Calibri" w:eastAsia="微软雅黑"/>
          <w:color w:val="14191E"/>
          <w:sz w:val="22"/>
        </w:rPr>
        <w:t>我们召唤桌宠，显示这个提示就是正常运行↓</w:t>
      </w:r>
    </w:p>
    <w:p w14:paraId="6B315410">
      <w:pPr>
        <w:spacing w:before="40" w:after="160"/>
        <w:jc w:val="center"/>
      </w:pPr>
      <w:r>
        <w:drawing>
          <wp:inline distT="0" distB="0" distL="114300" distR="114300">
            <wp:extent cx="2743200" cy="2743200"/>
            <wp:effectExtent l="0" t="0" r="0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Picture 63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1496D7">
      <w:pPr>
        <w:pStyle w:val="15"/>
        <w:spacing w:after="120"/>
        <w:jc w:val="center"/>
      </w:pPr>
      <w:r>
        <w:rPr>
          <w:rFonts w:ascii="Calibri" w:hAnsi="Calibri" w:eastAsia="微软雅黑"/>
          <w:color w:val="6B7280"/>
          <w:sz w:val="18"/>
        </w:rPr>
        <w:t>图 63</w:t>
      </w:r>
    </w:p>
    <w:p w14:paraId="619FFDC3">
      <w:r>
        <w:rPr>
          <w:rFonts w:ascii="Calibri" w:hAnsi="Calibri" w:eastAsia="微软雅黑"/>
          <w:color w:val="14191E"/>
          <w:sz w:val="22"/>
        </w:rPr>
        <w:t>我们可以按住右边的Alt键用麦克风跟Yuki说话，松开按键结束对话，不过请先确认你已经开启了麦克风权限！！</w:t>
      </w:r>
    </w:p>
    <w:p w14:paraId="438925F2">
      <w:pPr>
        <w:spacing w:before="40" w:after="160"/>
        <w:jc w:val="center"/>
      </w:pPr>
      <w:r>
        <w:drawing>
          <wp:inline distT="0" distB="0" distL="114300" distR="114300">
            <wp:extent cx="2743200" cy="2743200"/>
            <wp:effectExtent l="0" t="0" r="0" b="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Picture 64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89ED7B">
      <w:bookmarkStart w:id="0" w:name="_GoBack"/>
      <w:bookmarkEnd w:id="0"/>
    </w:p>
    <w:sectPr>
      <w:headerReference r:id="rId5" w:type="default"/>
      <w:footerReference r:id="rId6" w:type="default"/>
      <w:pgSz w:w="12240" w:h="15840"/>
      <w:pgMar w:top="1440" w:right="1440" w:bottom="1440" w:left="1440" w:header="708" w:footer="708" w:gutter="0"/>
      <w:cols w:space="720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mbria">
    <w:panose1 w:val="02040503050406030204"/>
    <w:charset w:val="00"/>
    <w:family w:val="auto"/>
    <w:pitch w:val="default"/>
    <w:sig w:usb0="E00006FF" w:usb1="420024FF" w:usb2="02000000" w:usb3="00000000" w:csb0="2000019F" w:csb1="00000000"/>
  </w:font>
  <w:font w:name="ＭＳ 明朝">
    <w:altName w:val="Noto Serif HK"/>
    <w:panose1 w:val="00000000000000000000"/>
    <w:charset w:val="80"/>
    <w:family w:val="roman"/>
    <w:pitch w:val="default"/>
    <w:sig w:usb0="00000000" w:usb1="00000000" w:usb2="00000010" w:usb3="00000000" w:csb0="00020000" w:csb1="00000000"/>
  </w:font>
  <w:font w:name="ＭＳ 明朝">
    <w:altName w:val="宋体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MS Gothic">
    <w:panose1 w:val="020B0609070205080204"/>
    <w:charset w:val="80"/>
    <w:family w:val="modern"/>
    <w:pitch w:val="default"/>
    <w:sig w:usb0="E00002FF" w:usb1="6AC7FDFB" w:usb2="08000012" w:usb3="00000000" w:csb0="4002009F" w:csb1="DFD70000"/>
  </w:font>
  <w:font w:name="Courier">
    <w:altName w:val="Courier New"/>
    <w:panose1 w:val="02000500000000000000"/>
    <w:charset w:val="00"/>
    <w:family w:val="auto"/>
    <w:pitch w:val="default"/>
    <w:sig w:usb0="00000000" w:usb1="00000000" w:usb2="00000000" w:usb3="00000000" w:csb0="00000001" w:csb1="00000000"/>
  </w:font>
  <w:font w:name="ＭＳ 明朝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6928277">
    <w:pPr>
      <w:pStyle w:val="24"/>
      <w:jc w:val="right"/>
    </w:pPr>
    <w:r>
      <w:rPr>
        <w:rFonts w:ascii="Calibri" w:hAnsi="Calibri" w:eastAsia="微软雅黑"/>
        <w:color w:val="6B7280"/>
        <w:sz w:val="18"/>
      </w:rPr>
      <w:fldChar w:fldCharType="begin"/>
    </w:r>
    <w:r>
      <w:rPr>
        <w:rFonts w:ascii="Calibri" w:hAnsi="Calibri" w:eastAsia="微软雅黑"/>
        <w:color w:val="6B7280"/>
        <w:sz w:val="18"/>
      </w:rPr>
      <w:instrText xml:space="preserve">PAGE</w:instrText>
    </w:r>
    <w:r>
      <w:rPr>
        <w:rFonts w:ascii="Calibri" w:hAnsi="Calibri" w:eastAsia="微软雅黑"/>
        <w:color w:val="6B7280"/>
        <w:sz w:val="18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300" w:lineRule="auto"/>
      </w:pPr>
      <w:r>
        <w:separator/>
      </w:r>
    </w:p>
  </w:footnote>
  <w:footnote w:type="continuationSeparator" w:id="1">
    <w:p>
      <w:pPr>
        <w:spacing w:before="0" w:after="0" w:line="30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8201377">
    <w:pPr>
      <w:pStyle w:val="25"/>
      <w:jc w:val="left"/>
    </w:pPr>
    <w:r>
      <w:rPr>
        <w:rFonts w:ascii="Calibri" w:hAnsi="Calibri" w:eastAsia="微软雅黑"/>
        <w:color w:val="6B7280"/>
        <w:sz w:val="18"/>
      </w:rPr>
      <w:t>Yuki Vision MOD 操作指南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FFFFFF7E"/>
    <w:multiLevelType w:val="singleLevel"/>
    <w:tmpl w:val="FFFFFF7E"/>
    <w:lvl w:ilvl="0" w:tentative="0">
      <w:start w:val="1"/>
      <w:numFmt w:val="decimal"/>
      <w:pStyle w:val="20"/>
      <w:lvlText w:val="%1."/>
      <w:lvlJc w:val="left"/>
      <w:pPr>
        <w:tabs>
          <w:tab w:val="left" w:pos="1080"/>
        </w:tabs>
        <w:ind w:left="1080" w:hanging="360"/>
      </w:pPr>
    </w:lvl>
  </w:abstractNum>
  <w:abstractNum w:abstractNumId="1">
    <w:nsid w:val="FFFFFF7F"/>
    <w:multiLevelType w:val="singleLevel"/>
    <w:tmpl w:val="FFFFFF7F"/>
    <w:lvl w:ilvl="0" w:tentative="0">
      <w:start w:val="1"/>
      <w:numFmt w:val="decimal"/>
      <w:pStyle w:val="13"/>
      <w:lvlText w:val="%1."/>
      <w:lvlJc w:val="left"/>
      <w:pPr>
        <w:tabs>
          <w:tab w:val="left" w:pos="720"/>
        </w:tabs>
        <w:ind w:left="720" w:hanging="360"/>
      </w:pPr>
    </w:lvl>
  </w:abstractNum>
  <w:abstractNum w:abstractNumId="2">
    <w:nsid w:val="FFFFFF82"/>
    <w:multiLevelType w:val="singleLevel"/>
    <w:tmpl w:val="FFFFFF82"/>
    <w:lvl w:ilvl="0" w:tentative="0">
      <w:start w:val="1"/>
      <w:numFmt w:val="bullet"/>
      <w:pStyle w:val="18"/>
      <w:lvlText w:val=""/>
      <w:lvlJc w:val="left"/>
      <w:pPr>
        <w:tabs>
          <w:tab w:val="left" w:pos="1080"/>
        </w:tabs>
        <w:ind w:left="1080" w:hanging="360"/>
      </w:pPr>
      <w:rPr>
        <w:rFonts w:hint="default" w:ascii="Symbol" w:hAnsi="Symbol"/>
      </w:rPr>
    </w:lvl>
  </w:abstractNum>
  <w:abstractNum w:abstractNumId="3">
    <w:nsid w:val="FFFFFF83"/>
    <w:multiLevelType w:val="singleLevel"/>
    <w:tmpl w:val="FFFFFF83"/>
    <w:lvl w:ilvl="0" w:tentative="0">
      <w:start w:val="1"/>
      <w:numFmt w:val="bullet"/>
      <w:pStyle w:val="23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/>
      </w:rPr>
    </w:lvl>
  </w:abstractNum>
  <w:abstractNum w:abstractNumId="4">
    <w:nsid w:val="FFFFFF88"/>
    <w:multiLevelType w:val="singleLevel"/>
    <w:tmpl w:val="FFFFFF88"/>
    <w:lvl w:ilvl="0" w:tentative="0">
      <w:start w:val="1"/>
      <w:numFmt w:val="decimal"/>
      <w:pStyle w:val="14"/>
      <w:lvlText w:val="%1."/>
      <w:lvlJc w:val="left"/>
      <w:pPr>
        <w:tabs>
          <w:tab w:val="left" w:pos="360"/>
        </w:tabs>
        <w:ind w:left="360" w:hanging="360"/>
      </w:pPr>
    </w:lvl>
  </w:abstractNum>
  <w:abstractNum w:abstractNumId="5">
    <w:nsid w:val="FFFFFF89"/>
    <w:multiLevelType w:val="singleLevel"/>
    <w:tmpl w:val="FFFFFF89"/>
    <w:lvl w:ilvl="0" w:tentative="0">
      <w:start w:val="1"/>
      <w:numFmt w:val="bullet"/>
      <w:pStyle w:val="16"/>
      <w:lvlText w:val=""/>
      <w:lvlJc w:val="left"/>
      <w:pPr>
        <w:tabs>
          <w:tab w:val="left" w:pos="360"/>
        </w:tabs>
        <w:ind w:left="360" w:hanging="360"/>
      </w:pPr>
      <w:rPr>
        <w:rFonts w:hint="default" w:ascii="Symbol" w:hAnsi="Symbol"/>
      </w:rPr>
    </w:lvl>
  </w:abstractNum>
  <w:num w:numId="1">
    <w:abstractNumId w:val="1"/>
  </w:num>
  <w:num w:numId="2">
    <w:abstractNumId w:val="4"/>
  </w:num>
  <w:num w:numId="3">
    <w:abstractNumId w:val="5"/>
  </w:num>
  <w:num w:numId="4">
    <w:abstractNumId w:val="2"/>
  </w:num>
  <w:num w:numId="5">
    <w:abstractNumId w:val="0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ocumentProtection w:enforcement="0"/>
  <w:defaultTabStop w:val="720"/>
  <w:characterSpacingControl w:val="doNotCompress"/>
  <w:footnotePr>
    <w:footnote w:id="0"/>
    <w:footnote w:id="1"/>
  </w:footnotePr>
  <w:endnotePr>
    <w:endnote w:id="0"/>
    <w:endnote w:id="1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  <w:rsid w:val="40C564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14:defaultImageDpi w14:val="300"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semiHidden="0" w:name="macro"/>
    <w:lsdException w:uiPriority="99" w:name="toa heading"/>
    <w:lsdException w:uiPriority="99" w:semiHidden="0" w:name="List"/>
    <w:lsdException w:uiPriority="99" w:semiHidden="0" w:name="List Bullet"/>
    <w:lsdException w:uiPriority="99" w:semiHidden="0" w:name="List Number"/>
    <w:lsdException w:uiPriority="99" w:semiHidden="0" w:name="List 2"/>
    <w:lsdException w:uiPriority="99" w:semiHidden="0" w:name="List 3"/>
    <w:lsdException w:uiPriority="99" w:name="List 4"/>
    <w:lsdException w:uiPriority="99" w:name="List 5"/>
    <w:lsdException w:uiPriority="99" w:semiHidden="0" w:name="List Bullet 2"/>
    <w:lsdException w:uiPriority="99" w:semiHidden="0" w:name="List Bullet 3"/>
    <w:lsdException w:uiPriority="99" w:name="List Bullet 4"/>
    <w:lsdException w:uiPriority="99" w:name="List Bullet 5"/>
    <w:lsdException w:uiPriority="99" w:semiHidden="0" w:name="List Number 2"/>
    <w:lsdException w:uiPriority="99" w:semiHidden="0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semiHidden="0" w:name="Body Text"/>
    <w:lsdException w:uiPriority="99" w:name="Body Text Indent"/>
    <w:lsdException w:uiPriority="99" w:semiHidden="0" w:name="List Continue"/>
    <w:lsdException w:uiPriority="99" w:semiHidden="0" w:name="List Continue 2"/>
    <w:lsdException w:uiPriority="99" w:semiHidden="0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semiHidden="0" w:name="Body Text 2"/>
    <w:lsdException w:uiPriority="99" w:semiHidden="0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qFormat="1" w:unhideWhenUsed="0" w:uiPriority="29" w:semiHidden="0" w:name="Quote"/>
    <w:lsdException w:qFormat="1" w:unhideWhenUsed="0" w:uiPriority="30" w:semiHidden="0" w:name="Intense Quote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before="0" w:after="120" w:line="300" w:lineRule="auto"/>
    </w:pPr>
    <w:rPr>
      <w:rFonts w:ascii="Calibri" w:hAnsi="Calibri" w:eastAsia="微软雅黑" w:cstheme="minorBidi"/>
      <w:color w:val="14191E"/>
      <w:sz w:val="22"/>
      <w:szCs w:val="22"/>
      <w:lang w:val="en-US" w:eastAsia="en-US" w:bidi="ar-SA"/>
    </w:rPr>
  </w:style>
  <w:style w:type="paragraph" w:styleId="3">
    <w:name w:val="heading 1"/>
    <w:basedOn w:val="1"/>
    <w:next w:val="1"/>
    <w:link w:val="138"/>
    <w:qFormat/>
    <w:uiPriority w:val="9"/>
    <w:pPr>
      <w:keepNext/>
      <w:keepLines/>
      <w:spacing w:before="360" w:after="200" w:line="300" w:lineRule="auto"/>
      <w:outlineLvl w:val="0"/>
    </w:pPr>
    <w:rPr>
      <w:rFonts w:asciiTheme="majorHAnsi" w:hAnsiTheme="majorHAnsi" w:eastAsiaTheme="majorEastAsia" w:cstheme="majorBidi"/>
      <w:b/>
      <w:bCs/>
      <w:color w:val="2E74B5"/>
      <w:sz w:val="32"/>
      <w:szCs w:val="28"/>
    </w:rPr>
  </w:style>
  <w:style w:type="paragraph" w:styleId="4">
    <w:name w:val="heading 2"/>
    <w:basedOn w:val="1"/>
    <w:next w:val="1"/>
    <w:link w:val="139"/>
    <w:unhideWhenUsed/>
    <w:qFormat/>
    <w:uiPriority w:val="9"/>
    <w:pPr>
      <w:keepNext/>
      <w:keepLines/>
      <w:spacing w:before="280" w:after="140" w:line="300" w:lineRule="auto"/>
      <w:outlineLvl w:val="1"/>
    </w:pPr>
    <w:rPr>
      <w:rFonts w:asciiTheme="majorHAnsi" w:hAnsiTheme="majorHAnsi" w:eastAsiaTheme="majorEastAsia" w:cstheme="majorBidi"/>
      <w:b/>
      <w:bCs/>
      <w:color w:val="2E74B5"/>
      <w:sz w:val="26"/>
      <w:szCs w:val="26"/>
    </w:rPr>
  </w:style>
  <w:style w:type="paragraph" w:styleId="5">
    <w:name w:val="heading 3"/>
    <w:basedOn w:val="1"/>
    <w:next w:val="1"/>
    <w:link w:val="140"/>
    <w:unhideWhenUsed/>
    <w:qFormat/>
    <w:uiPriority w:val="9"/>
    <w:pPr>
      <w:keepNext/>
      <w:keepLines/>
      <w:spacing w:before="200" w:after="0"/>
      <w:outlineLvl w:val="2"/>
    </w:pPr>
    <w:rPr>
      <w:rFonts w:asciiTheme="majorHAnsi" w:hAnsiTheme="majorHAnsi" w:eastAsiaTheme="majorEastAsia" w:cstheme="majorBidi"/>
      <w:b/>
      <w:bCs/>
      <w:color w:val="4F81BD" w:themeColor="accent1"/>
      <w14:textFill>
        <w14:solidFill>
          <w14:schemeClr w14:val="accent1"/>
        </w14:solidFill>
      </w14:textFill>
    </w:rPr>
  </w:style>
  <w:style w:type="paragraph" w:styleId="6">
    <w:name w:val="heading 4"/>
    <w:basedOn w:val="1"/>
    <w:next w:val="1"/>
    <w:link w:val="150"/>
    <w:semiHidden/>
    <w:unhideWhenUsed/>
    <w:qFormat/>
    <w:uiPriority w:val="9"/>
    <w:pPr>
      <w:keepNext/>
      <w:keepLines/>
      <w:spacing w:before="200" w:after="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  <w14:textFill>
        <w14:solidFill>
          <w14:schemeClr w14:val="accent1"/>
        </w14:solidFill>
      </w14:textFill>
    </w:rPr>
  </w:style>
  <w:style w:type="paragraph" w:styleId="7">
    <w:name w:val="heading 5"/>
    <w:basedOn w:val="1"/>
    <w:next w:val="1"/>
    <w:link w:val="151"/>
    <w:semiHidden/>
    <w:unhideWhenUsed/>
    <w:qFormat/>
    <w:uiPriority w:val="9"/>
    <w:pPr>
      <w:keepNext/>
      <w:keepLines/>
      <w:spacing w:before="200" w:after="0"/>
      <w:outlineLvl w:val="4"/>
    </w:pPr>
    <w:rPr>
      <w:rFonts w:asciiTheme="majorHAnsi" w:hAnsiTheme="majorHAnsi" w:eastAsiaTheme="majorEastAsia" w:cstheme="majorBidi"/>
      <w:color w:val="254061" w:themeColor="accent1" w:themeShade="80"/>
    </w:rPr>
  </w:style>
  <w:style w:type="paragraph" w:styleId="8">
    <w:name w:val="heading 6"/>
    <w:basedOn w:val="1"/>
    <w:next w:val="1"/>
    <w:link w:val="152"/>
    <w:semiHidden/>
    <w:unhideWhenUsed/>
    <w:qFormat/>
    <w:uiPriority w:val="9"/>
    <w:pPr>
      <w:keepNext/>
      <w:keepLines/>
      <w:spacing w:before="200" w:after="0"/>
      <w:outlineLvl w:val="5"/>
    </w:pPr>
    <w:rPr>
      <w:rFonts w:asciiTheme="majorHAnsi" w:hAnsiTheme="majorHAnsi" w:eastAsiaTheme="majorEastAsia" w:cstheme="majorBidi"/>
      <w:i/>
      <w:iCs/>
      <w:color w:val="254061" w:themeColor="accent1" w:themeShade="80"/>
    </w:rPr>
  </w:style>
  <w:style w:type="paragraph" w:styleId="9">
    <w:name w:val="heading 7"/>
    <w:basedOn w:val="1"/>
    <w:next w:val="1"/>
    <w:link w:val="153"/>
    <w:semiHidden/>
    <w:unhideWhenUsed/>
    <w:qFormat/>
    <w:uiPriority w:val="9"/>
    <w:pPr>
      <w:keepNext/>
      <w:keepLines/>
      <w:spacing w:before="200" w:after="0"/>
      <w:outlineLvl w:val="6"/>
    </w:pPr>
    <w:rPr>
      <w:rFonts w:asciiTheme="majorHAnsi" w:hAnsiTheme="majorHAnsi" w:eastAsiaTheme="majorEastAsia" w:cstheme="majorBidi"/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paragraph" w:styleId="10">
    <w:name w:val="heading 8"/>
    <w:basedOn w:val="1"/>
    <w:next w:val="1"/>
    <w:link w:val="154"/>
    <w:semiHidden/>
    <w:unhideWhenUsed/>
    <w:qFormat/>
    <w:uiPriority w:val="9"/>
    <w:pPr>
      <w:keepNext/>
      <w:keepLines/>
      <w:spacing w:before="200" w:after="0"/>
      <w:outlineLvl w:val="7"/>
    </w:pPr>
    <w:rPr>
      <w:rFonts w:asciiTheme="majorHAnsi" w:hAnsiTheme="majorHAnsi" w:eastAsiaTheme="majorEastAsia" w:cstheme="majorBidi"/>
      <w:color w:val="4F81BD" w:themeColor="accent1"/>
      <w:sz w:val="20"/>
      <w:szCs w:val="20"/>
      <w14:textFill>
        <w14:solidFill>
          <w14:schemeClr w14:val="accent1"/>
        </w14:solidFill>
      </w14:textFill>
    </w:rPr>
  </w:style>
  <w:style w:type="paragraph" w:styleId="11">
    <w:name w:val="heading 9"/>
    <w:basedOn w:val="1"/>
    <w:next w:val="1"/>
    <w:link w:val="155"/>
    <w:semiHidden/>
    <w:unhideWhenUsed/>
    <w:qFormat/>
    <w:uiPriority w:val="9"/>
    <w:pPr>
      <w:keepNext/>
      <w:keepLines/>
      <w:spacing w:before="200" w:after="0"/>
      <w:outlineLvl w:val="8"/>
    </w:pPr>
    <w:rPr>
      <w:rFonts w:asciiTheme="majorHAnsi" w:hAnsiTheme="majorHAnsi" w:eastAsiaTheme="majorEastAsia" w:cstheme="majorBidi"/>
      <w:i/>
      <w:iCs/>
      <w:color w:val="404040" w:themeColor="text1" w:themeTint="BF"/>
      <w:sz w:val="20"/>
      <w:szCs w:val="20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default="1" w:styleId="132">
    <w:name w:val="Default Paragraph Font"/>
    <w:semiHidden/>
    <w:unhideWhenUsed/>
    <w:qFormat/>
    <w:uiPriority w:val="1"/>
  </w:style>
  <w:style w:type="table" w:default="1" w:styleId="32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macro"/>
    <w:link w:val="147"/>
    <w:unhideWhenUsed/>
    <w:uiPriority w:val="99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  <w:spacing w:after="200" w:line="276" w:lineRule="auto"/>
    </w:pPr>
    <w:rPr>
      <w:rFonts w:ascii="Courier" w:hAnsi="Courier" w:eastAsiaTheme="minorEastAsia" w:cstheme="minorBidi"/>
      <w:sz w:val="20"/>
      <w:szCs w:val="20"/>
      <w:lang w:val="en-US" w:eastAsia="en-US" w:bidi="ar-SA"/>
    </w:rPr>
  </w:style>
  <w:style w:type="paragraph" w:styleId="12">
    <w:name w:val="List 3"/>
    <w:basedOn w:val="1"/>
    <w:unhideWhenUsed/>
    <w:uiPriority w:val="99"/>
    <w:pPr>
      <w:ind w:left="1080" w:hanging="360"/>
      <w:contextualSpacing/>
    </w:pPr>
  </w:style>
  <w:style w:type="paragraph" w:styleId="13">
    <w:name w:val="List Number 2"/>
    <w:basedOn w:val="1"/>
    <w:unhideWhenUsed/>
    <w:uiPriority w:val="99"/>
    <w:pPr>
      <w:numPr>
        <w:ilvl w:val="0"/>
        <w:numId w:val="1"/>
      </w:numPr>
      <w:contextualSpacing/>
    </w:pPr>
  </w:style>
  <w:style w:type="paragraph" w:styleId="14">
    <w:name w:val="List Number"/>
    <w:basedOn w:val="1"/>
    <w:unhideWhenUsed/>
    <w:uiPriority w:val="99"/>
    <w:pPr>
      <w:numPr>
        <w:ilvl w:val="0"/>
        <w:numId w:val="2"/>
      </w:numPr>
      <w:contextualSpacing/>
    </w:pPr>
  </w:style>
  <w:style w:type="paragraph" w:styleId="15">
    <w:name w:val="caption"/>
    <w:basedOn w:val="1"/>
    <w:next w:val="1"/>
    <w:semiHidden/>
    <w:unhideWhenUsed/>
    <w:qFormat/>
    <w:uiPriority w:val="35"/>
    <w:pPr>
      <w:spacing w:before="0" w:after="120" w:line="264" w:lineRule="auto"/>
    </w:pPr>
    <w:rPr>
      <w:rFonts w:ascii="Calibri" w:hAnsi="Calibri" w:eastAsia="微软雅黑"/>
      <w:bCs/>
      <w:color w:val="6B7280"/>
      <w:sz w:val="18"/>
      <w:szCs w:val="18"/>
    </w:rPr>
  </w:style>
  <w:style w:type="paragraph" w:styleId="16">
    <w:name w:val="List Bullet"/>
    <w:basedOn w:val="1"/>
    <w:unhideWhenUsed/>
    <w:uiPriority w:val="99"/>
    <w:pPr>
      <w:numPr>
        <w:ilvl w:val="0"/>
        <w:numId w:val="3"/>
      </w:numPr>
      <w:contextualSpacing/>
    </w:pPr>
  </w:style>
  <w:style w:type="paragraph" w:styleId="17">
    <w:name w:val="Body Text 3"/>
    <w:basedOn w:val="1"/>
    <w:link w:val="146"/>
    <w:unhideWhenUsed/>
    <w:uiPriority w:val="99"/>
    <w:pPr>
      <w:spacing w:after="120"/>
    </w:pPr>
    <w:rPr>
      <w:sz w:val="16"/>
      <w:szCs w:val="16"/>
    </w:rPr>
  </w:style>
  <w:style w:type="paragraph" w:styleId="18">
    <w:name w:val="List Bullet 3"/>
    <w:basedOn w:val="1"/>
    <w:unhideWhenUsed/>
    <w:uiPriority w:val="99"/>
    <w:pPr>
      <w:numPr>
        <w:ilvl w:val="0"/>
        <w:numId w:val="4"/>
      </w:numPr>
      <w:contextualSpacing/>
    </w:pPr>
  </w:style>
  <w:style w:type="paragraph" w:styleId="19">
    <w:name w:val="Body Text"/>
    <w:basedOn w:val="1"/>
    <w:link w:val="144"/>
    <w:unhideWhenUsed/>
    <w:uiPriority w:val="99"/>
    <w:pPr>
      <w:spacing w:after="120"/>
    </w:pPr>
  </w:style>
  <w:style w:type="paragraph" w:styleId="20">
    <w:name w:val="List Number 3"/>
    <w:basedOn w:val="1"/>
    <w:unhideWhenUsed/>
    <w:uiPriority w:val="99"/>
    <w:pPr>
      <w:numPr>
        <w:ilvl w:val="0"/>
        <w:numId w:val="5"/>
      </w:numPr>
      <w:contextualSpacing/>
    </w:pPr>
  </w:style>
  <w:style w:type="paragraph" w:styleId="21">
    <w:name w:val="List 2"/>
    <w:basedOn w:val="1"/>
    <w:unhideWhenUsed/>
    <w:uiPriority w:val="99"/>
    <w:pPr>
      <w:ind w:left="720" w:hanging="360"/>
      <w:contextualSpacing/>
    </w:pPr>
  </w:style>
  <w:style w:type="paragraph" w:styleId="22">
    <w:name w:val="List Continue"/>
    <w:basedOn w:val="1"/>
    <w:unhideWhenUsed/>
    <w:uiPriority w:val="99"/>
    <w:pPr>
      <w:spacing w:after="120"/>
      <w:ind w:left="360"/>
      <w:contextualSpacing/>
    </w:pPr>
  </w:style>
  <w:style w:type="paragraph" w:styleId="23">
    <w:name w:val="List Bullet 2"/>
    <w:basedOn w:val="1"/>
    <w:unhideWhenUsed/>
    <w:uiPriority w:val="99"/>
    <w:pPr>
      <w:numPr>
        <w:ilvl w:val="0"/>
        <w:numId w:val="6"/>
      </w:numPr>
      <w:contextualSpacing/>
    </w:pPr>
  </w:style>
  <w:style w:type="paragraph" w:styleId="24">
    <w:name w:val="footer"/>
    <w:basedOn w:val="1"/>
    <w:link w:val="136"/>
    <w:unhideWhenUsed/>
    <w:uiPriority w:val="99"/>
    <w:pPr>
      <w:tabs>
        <w:tab w:val="center" w:pos="4680"/>
        <w:tab w:val="right" w:pos="9360"/>
      </w:tabs>
      <w:spacing w:after="0" w:line="240" w:lineRule="auto"/>
    </w:pPr>
  </w:style>
  <w:style w:type="paragraph" w:styleId="25">
    <w:name w:val="header"/>
    <w:basedOn w:val="1"/>
    <w:link w:val="135"/>
    <w:unhideWhenUsed/>
    <w:uiPriority w:val="99"/>
    <w:pPr>
      <w:tabs>
        <w:tab w:val="center" w:pos="4680"/>
        <w:tab w:val="right" w:pos="9360"/>
      </w:tabs>
      <w:spacing w:after="0" w:line="240" w:lineRule="auto"/>
    </w:pPr>
  </w:style>
  <w:style w:type="paragraph" w:styleId="26">
    <w:name w:val="Subtitle"/>
    <w:basedOn w:val="1"/>
    <w:next w:val="1"/>
    <w:link w:val="142"/>
    <w:qFormat/>
    <w:uiPriority w:val="11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  <w14:textFill>
        <w14:solidFill>
          <w14:schemeClr w14:val="accent1"/>
        </w14:solidFill>
      </w14:textFill>
    </w:rPr>
  </w:style>
  <w:style w:type="paragraph" w:styleId="27">
    <w:name w:val="List"/>
    <w:basedOn w:val="1"/>
    <w:unhideWhenUsed/>
    <w:uiPriority w:val="99"/>
    <w:pPr>
      <w:ind w:left="360" w:hanging="360"/>
      <w:contextualSpacing/>
    </w:pPr>
  </w:style>
  <w:style w:type="paragraph" w:styleId="28">
    <w:name w:val="Body Text 2"/>
    <w:basedOn w:val="1"/>
    <w:link w:val="145"/>
    <w:unhideWhenUsed/>
    <w:uiPriority w:val="99"/>
    <w:pPr>
      <w:spacing w:after="120" w:line="480" w:lineRule="auto"/>
    </w:pPr>
  </w:style>
  <w:style w:type="paragraph" w:styleId="29">
    <w:name w:val="List Continue 2"/>
    <w:basedOn w:val="1"/>
    <w:unhideWhenUsed/>
    <w:uiPriority w:val="99"/>
    <w:pPr>
      <w:spacing w:after="120"/>
      <w:ind w:left="720"/>
      <w:contextualSpacing/>
    </w:pPr>
  </w:style>
  <w:style w:type="paragraph" w:styleId="30">
    <w:name w:val="List Continue 3"/>
    <w:basedOn w:val="1"/>
    <w:unhideWhenUsed/>
    <w:uiPriority w:val="99"/>
    <w:pPr>
      <w:spacing w:after="120"/>
      <w:ind w:left="1080"/>
      <w:contextualSpacing/>
    </w:pPr>
  </w:style>
  <w:style w:type="paragraph" w:styleId="31">
    <w:name w:val="Title"/>
    <w:basedOn w:val="1"/>
    <w:next w:val="1"/>
    <w:link w:val="141"/>
    <w:qFormat/>
    <w:uiPriority w:val="10"/>
    <w:pPr>
      <w:pBdr>
        <w:bottom w:val="single" w:color="4F81BD" w:themeColor="accent1" w:sz="8" w:space="4"/>
      </w:pBdr>
      <w:spacing w:after="300" w:line="240" w:lineRule="auto"/>
      <w:contextualSpacing/>
    </w:pPr>
    <w:rPr>
      <w:rFonts w:asciiTheme="majorHAnsi" w:hAnsiTheme="majorHAnsi" w:eastAsiaTheme="majorEastAsia" w:cstheme="majorBidi"/>
      <w:color w:val="17375E" w:themeColor="text2" w:themeShade="BF"/>
      <w:spacing w:val="5"/>
      <w:kern w:val="28"/>
      <w:sz w:val="52"/>
      <w:szCs w:val="52"/>
    </w:rPr>
  </w:style>
  <w:style w:type="table" w:styleId="33">
    <w:name w:val="Table Grid"/>
    <w:basedOn w:val="32"/>
    <w:uiPriority w:val="5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34">
    <w:name w:val="Light Shading"/>
    <w:basedOn w:val="32"/>
    <w:uiPriority w:val="60"/>
    <w:pPr>
      <w:spacing w:after="0" w:line="240" w:lineRule="auto"/>
    </w:pPr>
    <w:rPr>
      <w:color w:val="000000" w:themeColor="text1" w:themeShade="BF"/>
    </w:rPr>
    <w:tblPr>
      <w:tblBorders>
        <w:top w:val="single" w:color="000000" w:themeColor="text1" w:sz="8" w:space="0"/>
        <w:bottom w:val="single" w:color="000000" w:themeColor="tex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000000" w:themeColor="text1" w:sz="8" w:space="0"/>
          <w:left w:val="nil"/>
          <w:bottom w:val="single" w:color="000000" w:themeColor="text1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000000" w:themeColor="text1" w:sz="8" w:space="0"/>
          <w:left w:val="nil"/>
          <w:bottom w:val="single" w:color="000000" w:themeColor="text1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FBFBF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BFBFBF" w:themeFill="text1" w:themeFillTint="3F"/>
      </w:tcPr>
    </w:tblStylePr>
  </w:style>
  <w:style w:type="table" w:styleId="35">
    <w:name w:val="Light Shading Accent 1"/>
    <w:basedOn w:val="32"/>
    <w:uiPriority w:val="60"/>
    <w:pPr>
      <w:spacing w:after="0" w:line="240" w:lineRule="auto"/>
    </w:pPr>
    <w:rPr>
      <w:color w:val="376092" w:themeColor="accent1" w:themeShade="BF"/>
    </w:rPr>
    <w:tblPr>
      <w:tblBorders>
        <w:top w:val="single" w:color="4F81BD" w:themeColor="accent1" w:sz="8" w:space="0"/>
        <w:bottom w:val="single" w:color="4F81BD" w:themeColor="accen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4F81BD" w:themeColor="accent1" w:sz="8" w:space="0"/>
          <w:left w:val="nil"/>
          <w:bottom w:val="single" w:color="4F81BD" w:themeColor="accent1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4F81BD" w:themeColor="accent1" w:sz="8" w:space="0"/>
          <w:left w:val="nil"/>
          <w:bottom w:val="single" w:color="4F81BD" w:themeColor="accent1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36">
    <w:name w:val="Light Shading Accent 2"/>
    <w:basedOn w:val="32"/>
    <w:uiPriority w:val="60"/>
    <w:pPr>
      <w:spacing w:after="0" w:line="240" w:lineRule="auto"/>
    </w:pPr>
    <w:rPr>
      <w:color w:val="953735" w:themeColor="accent2" w:themeShade="BF"/>
    </w:rPr>
    <w:tblPr>
      <w:tblBorders>
        <w:top w:val="single" w:color="C0504D" w:themeColor="accent2" w:sz="8" w:space="0"/>
        <w:bottom w:val="single" w:color="C0504D" w:themeColor="accent2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C0504D" w:themeColor="accent2" w:sz="8" w:space="0"/>
          <w:left w:val="nil"/>
          <w:bottom w:val="single" w:color="C0504D" w:themeColor="accent2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C0504D" w:themeColor="accent2" w:sz="8" w:space="0"/>
          <w:left w:val="nil"/>
          <w:bottom w:val="single" w:color="C0504D" w:themeColor="accent2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3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3" w:themeFill="accent2" w:themeFillTint="3F"/>
      </w:tcPr>
    </w:tblStylePr>
  </w:style>
  <w:style w:type="table" w:styleId="37">
    <w:name w:val="Light Shading Accent 3"/>
    <w:basedOn w:val="32"/>
    <w:uiPriority w:val="60"/>
    <w:pPr>
      <w:spacing w:after="0" w:line="240" w:lineRule="auto"/>
    </w:pPr>
    <w:rPr>
      <w:color w:val="77933C" w:themeColor="accent3" w:themeShade="BF"/>
    </w:rPr>
    <w:tblPr>
      <w:tblBorders>
        <w:top w:val="single" w:color="9BBB59" w:themeColor="accent3" w:sz="8" w:space="0"/>
        <w:bottom w:val="single" w:color="9BBB59" w:themeColor="accent3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9BBB59" w:themeColor="accent3" w:sz="8" w:space="0"/>
          <w:left w:val="nil"/>
          <w:bottom w:val="single" w:color="9BBB59" w:themeColor="accent3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9BBB59" w:themeColor="accent3" w:sz="8" w:space="0"/>
          <w:left w:val="nil"/>
          <w:bottom w:val="single" w:color="9BBB59" w:themeColor="accent3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38">
    <w:name w:val="Light Shading Accent 4"/>
    <w:basedOn w:val="32"/>
    <w:uiPriority w:val="60"/>
    <w:pPr>
      <w:spacing w:after="0" w:line="240" w:lineRule="auto"/>
    </w:pPr>
    <w:rPr>
      <w:color w:val="604A7B" w:themeColor="accent4" w:themeShade="BF"/>
    </w:rPr>
    <w:tblPr>
      <w:tblBorders>
        <w:top w:val="single" w:color="8064A2" w:themeColor="accent4" w:sz="8" w:space="0"/>
        <w:bottom w:val="single" w:color="8064A2" w:themeColor="accent4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8064A2" w:themeColor="accent4" w:sz="8" w:space="0"/>
          <w:left w:val="nil"/>
          <w:bottom w:val="single" w:color="8064A2" w:themeColor="accent4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8064A2" w:themeColor="accent4" w:sz="8" w:space="0"/>
          <w:left w:val="nil"/>
          <w:bottom w:val="single" w:color="8064A2" w:themeColor="accent4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39">
    <w:name w:val="Light Shading Accent 5"/>
    <w:basedOn w:val="32"/>
    <w:uiPriority w:val="60"/>
    <w:pPr>
      <w:spacing w:after="0" w:line="240" w:lineRule="auto"/>
    </w:pPr>
    <w:rPr>
      <w:color w:val="31859C" w:themeColor="accent5" w:themeShade="BF"/>
    </w:rPr>
    <w:tblPr>
      <w:tblBorders>
        <w:top w:val="single" w:color="4BACC6" w:themeColor="accent5" w:sz="8" w:space="0"/>
        <w:bottom w:val="single" w:color="4BACC6" w:themeColor="accent5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4BACC6" w:themeColor="accent5" w:sz="8" w:space="0"/>
          <w:left w:val="nil"/>
          <w:bottom w:val="single" w:color="4BACC6" w:themeColor="accent5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4BACC6" w:themeColor="accent5" w:sz="8" w:space="0"/>
          <w:left w:val="nil"/>
          <w:bottom w:val="single" w:color="4BACC6" w:themeColor="accent5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0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0" w:themeFill="accent5" w:themeFillTint="3F"/>
      </w:tcPr>
    </w:tblStylePr>
  </w:style>
  <w:style w:type="table" w:styleId="40">
    <w:name w:val="Light Shading Accent 6"/>
    <w:basedOn w:val="32"/>
    <w:uiPriority w:val="60"/>
    <w:pPr>
      <w:spacing w:after="0" w:line="240" w:lineRule="auto"/>
    </w:pPr>
    <w:rPr>
      <w:color w:val="E46C0A" w:themeColor="accent6" w:themeShade="BF"/>
    </w:rPr>
    <w:tblPr>
      <w:tblBorders>
        <w:top w:val="single" w:color="F79646" w:themeColor="accent6" w:sz="8" w:space="0"/>
        <w:bottom w:val="single" w:color="F79646" w:themeColor="accent6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F79646" w:themeColor="accent6" w:sz="8" w:space="0"/>
          <w:left w:val="nil"/>
          <w:bottom w:val="single" w:color="F79646" w:themeColor="accent6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F79646" w:themeColor="accent6" w:sz="8" w:space="0"/>
          <w:left w:val="nil"/>
          <w:bottom w:val="single" w:color="F79646" w:themeColor="accent6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5D1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5D1" w:themeFill="accent6" w:themeFillTint="3F"/>
      </w:tcPr>
    </w:tblStylePr>
  </w:style>
  <w:style w:type="table" w:styleId="41">
    <w:name w:val="Light List"/>
    <w:basedOn w:val="32"/>
    <w:uiPriority w:val="61"/>
    <w:pPr>
      <w:spacing w:after="0" w:line="240" w:lineRule="auto"/>
    </w:pPr>
    <w:tblPr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000000" w:themeColor="text1" w:sz="6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  <w:tblStylePr w:type="band1Horz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</w:style>
  <w:style w:type="table" w:styleId="42">
    <w:name w:val="Light List Accent 1"/>
    <w:basedOn w:val="32"/>
    <w:uiPriority w:val="61"/>
    <w:pPr>
      <w:spacing w:after="0" w:line="240" w:lineRule="auto"/>
    </w:pPr>
    <w:tblPr>
      <w:tblBorders>
        <w:top w:val="single" w:color="4F81BD" w:themeColor="accent1" w:sz="8" w:space="0"/>
        <w:left w:val="single" w:color="4F81BD" w:themeColor="accent1" w:sz="8" w:space="0"/>
        <w:bottom w:val="single" w:color="4F81BD" w:themeColor="accent1" w:sz="8" w:space="0"/>
        <w:right w:val="single" w:color="4F81BD" w:themeColor="accen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4F81BD" w:themeColor="accent1" w:sz="6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</w:tcBorders>
      </w:tcPr>
    </w:tblStylePr>
    <w:tblStylePr w:type="band1Horz"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</w:tcBorders>
      </w:tcPr>
    </w:tblStylePr>
  </w:style>
  <w:style w:type="table" w:styleId="43">
    <w:name w:val="Light List Accent 2"/>
    <w:basedOn w:val="32"/>
    <w:uiPriority w:val="61"/>
    <w:pPr>
      <w:spacing w:after="0" w:line="240" w:lineRule="auto"/>
    </w:pPr>
    <w:tblPr>
      <w:tblBorders>
        <w:top w:val="single" w:color="C0504D" w:themeColor="accent2" w:sz="8" w:space="0"/>
        <w:left w:val="single" w:color="C0504D" w:themeColor="accent2" w:sz="8" w:space="0"/>
        <w:bottom w:val="single" w:color="C0504D" w:themeColor="accent2" w:sz="8" w:space="0"/>
        <w:right w:val="single" w:color="C0504D" w:themeColor="accent2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C0504D" w:themeColor="accent2" w:sz="6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</w:tcBorders>
      </w:tcPr>
    </w:tblStylePr>
    <w:tblStylePr w:type="band1Horz"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</w:tcBorders>
      </w:tcPr>
    </w:tblStylePr>
  </w:style>
  <w:style w:type="table" w:styleId="44">
    <w:name w:val="Light List Accent 3"/>
    <w:basedOn w:val="32"/>
    <w:uiPriority w:val="61"/>
    <w:pPr>
      <w:spacing w:after="0" w:line="240" w:lineRule="auto"/>
    </w:pPr>
    <w:tblPr>
      <w:tblBorders>
        <w:top w:val="single" w:color="9BBB59" w:themeColor="accent3" w:sz="8" w:space="0"/>
        <w:left w:val="single" w:color="9BBB59" w:themeColor="accent3" w:sz="8" w:space="0"/>
        <w:bottom w:val="single" w:color="9BBB59" w:themeColor="accent3" w:sz="8" w:space="0"/>
        <w:right w:val="single" w:color="9BBB59" w:themeColor="accent3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9BBB59" w:themeColor="accent3" w:sz="6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</w:tcBorders>
      </w:tcPr>
    </w:tblStylePr>
    <w:tblStylePr w:type="band1Horz"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</w:tcBorders>
      </w:tcPr>
    </w:tblStylePr>
  </w:style>
  <w:style w:type="table" w:styleId="45">
    <w:name w:val="Light List Accent 4"/>
    <w:basedOn w:val="32"/>
    <w:uiPriority w:val="61"/>
    <w:pPr>
      <w:spacing w:after="0" w:line="240" w:lineRule="auto"/>
    </w:pPr>
    <w:tblPr>
      <w:tblBorders>
        <w:top w:val="single" w:color="8064A2" w:themeColor="accent4" w:sz="8" w:space="0"/>
        <w:left w:val="single" w:color="8064A2" w:themeColor="accent4" w:sz="8" w:space="0"/>
        <w:bottom w:val="single" w:color="8064A2" w:themeColor="accent4" w:sz="8" w:space="0"/>
        <w:right w:val="single" w:color="8064A2" w:themeColor="accent4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8064A2" w:themeColor="accent4" w:sz="6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</w:tcBorders>
      </w:tcPr>
    </w:tblStylePr>
    <w:tblStylePr w:type="band1Horz"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</w:tcBorders>
      </w:tcPr>
    </w:tblStylePr>
  </w:style>
  <w:style w:type="table" w:styleId="46">
    <w:name w:val="Light List Accent 5"/>
    <w:basedOn w:val="32"/>
    <w:uiPriority w:val="61"/>
    <w:pPr>
      <w:spacing w:after="0" w:line="240" w:lineRule="auto"/>
    </w:pPr>
    <w:tblPr>
      <w:tblBorders>
        <w:top w:val="single" w:color="4BACC6" w:themeColor="accent5" w:sz="8" w:space="0"/>
        <w:left w:val="single" w:color="4BACC6" w:themeColor="accent5" w:sz="8" w:space="0"/>
        <w:bottom w:val="single" w:color="4BACC6" w:themeColor="accent5" w:sz="8" w:space="0"/>
        <w:right w:val="single" w:color="4BACC6" w:themeColor="accent5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4BACC6" w:themeColor="accent5" w:sz="6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</w:tcBorders>
      </w:tcPr>
    </w:tblStylePr>
    <w:tblStylePr w:type="band1Horz"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</w:tcBorders>
      </w:tcPr>
    </w:tblStylePr>
  </w:style>
  <w:style w:type="table" w:styleId="47">
    <w:name w:val="Light List Accent 6"/>
    <w:basedOn w:val="32"/>
    <w:uiPriority w:val="61"/>
    <w:pPr>
      <w:spacing w:after="0" w:line="240" w:lineRule="auto"/>
    </w:pPr>
    <w:tblPr>
      <w:tblBorders>
        <w:top w:val="single" w:color="F79646" w:themeColor="accent6" w:sz="8" w:space="0"/>
        <w:left w:val="single" w:color="F79646" w:themeColor="accent6" w:sz="8" w:space="0"/>
        <w:bottom w:val="single" w:color="F79646" w:themeColor="accent6" w:sz="8" w:space="0"/>
        <w:right w:val="single" w:color="F79646" w:themeColor="accent6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F79646" w:themeColor="accent6" w:sz="6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</w:tcBorders>
      </w:tcPr>
    </w:tblStylePr>
    <w:tblStylePr w:type="band1Horz"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</w:tcBorders>
      </w:tcPr>
    </w:tblStylePr>
  </w:style>
  <w:style w:type="table" w:styleId="48">
    <w:name w:val="Light Grid"/>
    <w:basedOn w:val="32"/>
    <w:uiPriority w:val="62"/>
    <w:pPr>
      <w:spacing w:after="0" w:line="240" w:lineRule="auto"/>
    </w:pPr>
    <w:tblPr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  <w:insideH w:val="single" w:color="000000" w:themeColor="text1" w:sz="8" w:space="0"/>
        <w:insideV w:val="single" w:color="000000" w:themeColor="tex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18" w:space="0"/>
          <w:right w:val="single" w:color="000000" w:themeColor="text1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000000" w:themeColor="text1" w:sz="6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  <w:tblStylePr w:type="band1Vert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  <w:shd w:val="clear" w:color="auto" w:fill="BFBFBF" w:themeFill="text1" w:themeFillTint="3F"/>
      </w:tcPr>
    </w:tblStylePr>
    <w:tblStylePr w:type="band1Horz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  <w:insideV w:val="single" w:sz="8" w:space="0"/>
        </w:tcBorders>
        <w:shd w:val="clear" w:color="auto" w:fill="BFBFBF" w:themeFill="text1" w:themeFillTint="3F"/>
      </w:tcPr>
    </w:tblStylePr>
    <w:tblStylePr w:type="band2Horz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  <w:insideV w:val="single" w:sz="8" w:space="0"/>
        </w:tcBorders>
      </w:tcPr>
    </w:tblStylePr>
  </w:style>
  <w:style w:type="table" w:styleId="49">
    <w:name w:val="Light Grid Accent 1"/>
    <w:basedOn w:val="32"/>
    <w:uiPriority w:val="62"/>
    <w:pPr>
      <w:spacing w:after="0" w:line="240" w:lineRule="auto"/>
    </w:pPr>
    <w:tblPr>
      <w:tblBorders>
        <w:top w:val="single" w:color="4F81BD" w:themeColor="accent1" w:sz="8" w:space="0"/>
        <w:left w:val="single" w:color="4F81BD" w:themeColor="accent1" w:sz="8" w:space="0"/>
        <w:bottom w:val="single" w:color="4F81BD" w:themeColor="accent1" w:sz="8" w:space="0"/>
        <w:right w:val="single" w:color="4F81BD" w:themeColor="accent1" w:sz="8" w:space="0"/>
        <w:insideH w:val="single" w:color="4F81BD" w:themeColor="accent1" w:sz="8" w:space="0"/>
        <w:insideV w:val="single" w:color="4F81BD" w:themeColor="accen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18" w:space="0"/>
          <w:right w:val="single" w:color="4F81BD" w:themeColor="accent1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4F81BD" w:themeColor="accent1" w:sz="6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</w:tcBorders>
      </w:tcPr>
    </w:tblStylePr>
    <w:tblStylePr w:type="band1Vert"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  <w:insideV w:val="single" w:sz="8" w:space="0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  <w:insideV w:val="single" w:sz="8" w:space="0"/>
        </w:tcBorders>
      </w:tcPr>
    </w:tblStylePr>
  </w:style>
  <w:style w:type="table" w:styleId="50">
    <w:name w:val="Light Grid Accent 2"/>
    <w:basedOn w:val="32"/>
    <w:uiPriority w:val="62"/>
    <w:pPr>
      <w:spacing w:after="0" w:line="240" w:lineRule="auto"/>
    </w:pPr>
    <w:tblPr>
      <w:tblBorders>
        <w:top w:val="single" w:color="C0504D" w:themeColor="accent2" w:sz="8" w:space="0"/>
        <w:left w:val="single" w:color="C0504D" w:themeColor="accent2" w:sz="8" w:space="0"/>
        <w:bottom w:val="single" w:color="C0504D" w:themeColor="accent2" w:sz="8" w:space="0"/>
        <w:right w:val="single" w:color="C0504D" w:themeColor="accent2" w:sz="8" w:space="0"/>
        <w:insideH w:val="single" w:color="C0504D" w:themeColor="accent2" w:sz="8" w:space="0"/>
        <w:insideV w:val="single" w:color="C0504D" w:themeColor="accent2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18" w:space="0"/>
          <w:right w:val="single" w:color="C0504D" w:themeColor="accent2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C0504D" w:themeColor="accent2" w:sz="6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</w:tcBorders>
      </w:tcPr>
    </w:tblStylePr>
    <w:tblStylePr w:type="band1Vert"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</w:tcBorders>
        <w:shd w:val="clear" w:color="auto" w:fill="EFD3D3" w:themeFill="accent2" w:themeFillTint="3F"/>
      </w:tcPr>
    </w:tblStylePr>
    <w:tblStylePr w:type="band1Horz"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  <w:insideV w:val="single" w:sz="8" w:space="0"/>
        </w:tcBorders>
        <w:shd w:val="clear" w:color="auto" w:fill="EFD3D3" w:themeFill="accent2" w:themeFillTint="3F"/>
      </w:tcPr>
    </w:tblStylePr>
    <w:tblStylePr w:type="band2Horz"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  <w:insideV w:val="single" w:sz="8" w:space="0"/>
        </w:tcBorders>
      </w:tcPr>
    </w:tblStylePr>
  </w:style>
  <w:style w:type="table" w:styleId="51">
    <w:name w:val="Light Grid Accent 3"/>
    <w:basedOn w:val="32"/>
    <w:uiPriority w:val="62"/>
    <w:pPr>
      <w:spacing w:after="0" w:line="240" w:lineRule="auto"/>
    </w:pPr>
    <w:tblPr>
      <w:tblBorders>
        <w:top w:val="single" w:color="9BBB59" w:themeColor="accent3" w:sz="8" w:space="0"/>
        <w:left w:val="single" w:color="9BBB59" w:themeColor="accent3" w:sz="8" w:space="0"/>
        <w:bottom w:val="single" w:color="9BBB59" w:themeColor="accent3" w:sz="8" w:space="0"/>
        <w:right w:val="single" w:color="9BBB59" w:themeColor="accent3" w:sz="8" w:space="0"/>
        <w:insideH w:val="single" w:color="9BBB59" w:themeColor="accent3" w:sz="8" w:space="0"/>
        <w:insideV w:val="single" w:color="9BBB59" w:themeColor="accent3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18" w:space="0"/>
          <w:right w:val="single" w:color="9BBB59" w:themeColor="accent3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9BBB59" w:themeColor="accent3" w:sz="6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</w:tcBorders>
      </w:tcPr>
    </w:tblStylePr>
    <w:tblStylePr w:type="band1Vert"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  <w:insideV w:val="single" w:sz="8" w:space="0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  <w:insideV w:val="single" w:sz="8" w:space="0"/>
        </w:tcBorders>
      </w:tcPr>
    </w:tblStylePr>
  </w:style>
  <w:style w:type="table" w:styleId="52">
    <w:name w:val="Light Grid Accent 4"/>
    <w:basedOn w:val="32"/>
    <w:uiPriority w:val="62"/>
    <w:pPr>
      <w:spacing w:after="0" w:line="240" w:lineRule="auto"/>
    </w:pPr>
    <w:tblPr>
      <w:tblBorders>
        <w:top w:val="single" w:color="8064A2" w:themeColor="accent4" w:sz="8" w:space="0"/>
        <w:left w:val="single" w:color="8064A2" w:themeColor="accent4" w:sz="8" w:space="0"/>
        <w:bottom w:val="single" w:color="8064A2" w:themeColor="accent4" w:sz="8" w:space="0"/>
        <w:right w:val="single" w:color="8064A2" w:themeColor="accent4" w:sz="8" w:space="0"/>
        <w:insideH w:val="single" w:color="8064A2" w:themeColor="accent4" w:sz="8" w:space="0"/>
        <w:insideV w:val="single" w:color="8064A2" w:themeColor="accent4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18" w:space="0"/>
          <w:right w:val="single" w:color="8064A2" w:themeColor="accent4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8064A2" w:themeColor="accent4" w:sz="6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</w:tcBorders>
      </w:tcPr>
    </w:tblStylePr>
    <w:tblStylePr w:type="band1Vert"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  <w:insideV w:val="single" w:sz="8" w:space="0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  <w:insideV w:val="single" w:sz="8" w:space="0"/>
        </w:tcBorders>
      </w:tcPr>
    </w:tblStylePr>
  </w:style>
  <w:style w:type="table" w:styleId="53">
    <w:name w:val="Light Grid Accent 5"/>
    <w:basedOn w:val="32"/>
    <w:uiPriority w:val="62"/>
    <w:pPr>
      <w:spacing w:after="0" w:line="240" w:lineRule="auto"/>
    </w:pPr>
    <w:tblPr>
      <w:tblBorders>
        <w:top w:val="single" w:color="4BACC6" w:themeColor="accent5" w:sz="8" w:space="0"/>
        <w:left w:val="single" w:color="4BACC6" w:themeColor="accent5" w:sz="8" w:space="0"/>
        <w:bottom w:val="single" w:color="4BACC6" w:themeColor="accent5" w:sz="8" w:space="0"/>
        <w:right w:val="single" w:color="4BACC6" w:themeColor="accent5" w:sz="8" w:space="0"/>
        <w:insideH w:val="single" w:color="4BACC6" w:themeColor="accent5" w:sz="8" w:space="0"/>
        <w:insideV w:val="single" w:color="4BACC6" w:themeColor="accent5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18" w:space="0"/>
          <w:right w:val="single" w:color="4BACC6" w:themeColor="accent5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4BACC6" w:themeColor="accent5" w:sz="6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</w:tcBorders>
      </w:tcPr>
    </w:tblStylePr>
    <w:tblStylePr w:type="band1Vert"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</w:tcBorders>
        <w:shd w:val="clear" w:color="auto" w:fill="D2EAF0" w:themeFill="accent5" w:themeFillTint="3F"/>
      </w:tcPr>
    </w:tblStylePr>
    <w:tblStylePr w:type="band1Horz"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  <w:insideV w:val="single" w:sz="8" w:space="0"/>
        </w:tcBorders>
        <w:shd w:val="clear" w:color="auto" w:fill="D2EAF0" w:themeFill="accent5" w:themeFillTint="3F"/>
      </w:tcPr>
    </w:tblStylePr>
    <w:tblStylePr w:type="band2Horz"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  <w:insideV w:val="single" w:sz="8" w:space="0"/>
        </w:tcBorders>
      </w:tcPr>
    </w:tblStylePr>
  </w:style>
  <w:style w:type="table" w:styleId="54">
    <w:name w:val="Light Grid Accent 6"/>
    <w:basedOn w:val="32"/>
    <w:uiPriority w:val="62"/>
    <w:pPr>
      <w:spacing w:after="0" w:line="240" w:lineRule="auto"/>
    </w:pPr>
    <w:tblPr>
      <w:tblBorders>
        <w:top w:val="single" w:color="F79646" w:themeColor="accent6" w:sz="8" w:space="0"/>
        <w:left w:val="single" w:color="F79646" w:themeColor="accent6" w:sz="8" w:space="0"/>
        <w:bottom w:val="single" w:color="F79646" w:themeColor="accent6" w:sz="8" w:space="0"/>
        <w:right w:val="single" w:color="F79646" w:themeColor="accent6" w:sz="8" w:space="0"/>
        <w:insideH w:val="single" w:color="F79646" w:themeColor="accent6" w:sz="8" w:space="0"/>
        <w:insideV w:val="single" w:color="F79646" w:themeColor="accent6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18" w:space="0"/>
          <w:right w:val="single" w:color="F79646" w:themeColor="accent6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F79646" w:themeColor="accent6" w:sz="6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</w:tcBorders>
      </w:tcPr>
    </w:tblStylePr>
    <w:tblStylePr w:type="band1Vert"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</w:tcBorders>
        <w:shd w:val="clear" w:color="auto" w:fill="FDE5D1" w:themeFill="accent6" w:themeFillTint="3F"/>
      </w:tcPr>
    </w:tblStylePr>
    <w:tblStylePr w:type="band1Horz"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  <w:insideV w:val="single" w:sz="8" w:space="0"/>
        </w:tcBorders>
        <w:shd w:val="clear" w:color="auto" w:fill="FDE5D1" w:themeFill="accent6" w:themeFillTint="3F"/>
      </w:tcPr>
    </w:tblStylePr>
    <w:tblStylePr w:type="band2Horz"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  <w:insideV w:val="single" w:sz="8" w:space="0"/>
        </w:tcBorders>
      </w:tcPr>
    </w:tblStylePr>
  </w:style>
  <w:style w:type="table" w:styleId="55">
    <w:name w:val="Medium Shading 1"/>
    <w:basedOn w:val="32"/>
    <w:uiPriority w:val="63"/>
    <w:pPr>
      <w:spacing w:after="0" w:line="240" w:lineRule="auto"/>
    </w:pPr>
    <w:tblPr>
      <w:tblBorders>
        <w:top w:val="single" w:color="3F3F3F" w:themeColor="text1" w:themeTint="BF" w:sz="8" w:space="0"/>
        <w:left w:val="single" w:color="3F3F3F" w:themeColor="text1" w:themeTint="BF" w:sz="8" w:space="0"/>
        <w:bottom w:val="single" w:color="3F3F3F" w:themeColor="text1" w:themeTint="BF" w:sz="8" w:space="0"/>
        <w:right w:val="single" w:color="3F3F3F" w:themeColor="text1" w:themeTint="BF" w:sz="8" w:space="0"/>
        <w:insideH w:val="single" w:color="3F3F3F" w:themeColor="text1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3F3F3F" w:themeColor="text1" w:themeTint="BF" w:sz="8" w:space="0"/>
          <w:left w:val="single" w:color="3F3F3F" w:themeColor="text1" w:themeTint="BF" w:sz="8" w:space="0"/>
          <w:bottom w:val="single" w:color="3F3F3F" w:themeColor="text1" w:themeTint="BF" w:sz="8" w:space="0"/>
          <w:right w:val="single" w:color="3F3F3F" w:themeColor="text1" w:themeTint="BF" w:sz="8" w:space="0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3F3F3F" w:themeColor="text1" w:themeTint="BF" w:sz="6" w:space="0"/>
          <w:left w:val="single" w:color="3F3F3F" w:themeColor="text1" w:themeTint="BF" w:sz="8" w:space="0"/>
          <w:bottom w:val="single" w:color="3F3F3F" w:themeColor="text1" w:themeTint="BF" w:sz="8" w:space="0"/>
          <w:right w:val="single" w:color="3F3F3F" w:themeColor="text1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FBF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BFBFBF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56">
    <w:name w:val="Medium Shading 1 Accent 1"/>
    <w:basedOn w:val="32"/>
    <w:uiPriority w:val="63"/>
    <w:pPr>
      <w:spacing w:after="0" w:line="240" w:lineRule="auto"/>
    </w:pPr>
    <w:tblPr>
      <w:tblBorders>
        <w:top w:val="single" w:color="7BA0CD" w:themeColor="accent1" w:themeTint="BF" w:sz="8" w:space="0"/>
        <w:left w:val="single" w:color="7BA0CD" w:themeColor="accent1" w:themeTint="BF" w:sz="8" w:space="0"/>
        <w:bottom w:val="single" w:color="7BA0CD" w:themeColor="accent1" w:themeTint="BF" w:sz="8" w:space="0"/>
        <w:right w:val="single" w:color="7BA0CD" w:themeColor="accent1" w:themeTint="BF" w:sz="8" w:space="0"/>
        <w:insideH w:val="single" w:color="7BA0CD" w:themeColor="accent1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7BA0CD" w:themeColor="accent1" w:themeTint="BF" w:sz="8" w:space="0"/>
          <w:left w:val="single" w:color="7BA0CD" w:themeColor="accent1" w:themeTint="BF" w:sz="8" w:space="0"/>
          <w:bottom w:val="single" w:color="7BA0CD" w:themeColor="accent1" w:themeTint="BF" w:sz="8" w:space="0"/>
          <w:right w:val="single" w:color="7BA0CD" w:themeColor="accent1" w:themeTint="BF" w:sz="8" w:space="0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7BA0CD" w:themeColor="accent1" w:themeTint="BF" w:sz="6" w:space="0"/>
          <w:left w:val="single" w:color="7BA0CD" w:themeColor="accent1" w:themeTint="BF" w:sz="8" w:space="0"/>
          <w:bottom w:val="single" w:color="7BA0CD" w:themeColor="accent1" w:themeTint="BF" w:sz="8" w:space="0"/>
          <w:right w:val="single" w:color="7BA0CD" w:themeColor="accent1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57">
    <w:name w:val="Medium Shading 1 Accent 2"/>
    <w:basedOn w:val="32"/>
    <w:uiPriority w:val="63"/>
    <w:pPr>
      <w:spacing w:after="0" w:line="240" w:lineRule="auto"/>
    </w:pPr>
    <w:tblPr>
      <w:tblBorders>
        <w:top w:val="single" w:color="CF7B79" w:themeColor="accent2" w:themeTint="BF" w:sz="8" w:space="0"/>
        <w:left w:val="single" w:color="CF7B79" w:themeColor="accent2" w:themeTint="BF" w:sz="8" w:space="0"/>
        <w:bottom w:val="single" w:color="CF7B79" w:themeColor="accent2" w:themeTint="BF" w:sz="8" w:space="0"/>
        <w:right w:val="single" w:color="CF7B79" w:themeColor="accent2" w:themeTint="BF" w:sz="8" w:space="0"/>
        <w:insideH w:val="single" w:color="CF7B79" w:themeColor="accent2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CF7B79" w:themeColor="accent2" w:themeTint="BF" w:sz="8" w:space="0"/>
          <w:left w:val="single" w:color="CF7B79" w:themeColor="accent2" w:themeTint="BF" w:sz="8" w:space="0"/>
          <w:bottom w:val="single" w:color="CF7B79" w:themeColor="accent2" w:themeTint="BF" w:sz="8" w:space="0"/>
          <w:right w:val="single" w:color="CF7B79" w:themeColor="accent2" w:themeTint="BF" w:sz="8" w:space="0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CF7B79" w:themeColor="accent2" w:themeTint="BF" w:sz="6" w:space="0"/>
          <w:left w:val="single" w:color="CF7B79" w:themeColor="accent2" w:themeTint="BF" w:sz="8" w:space="0"/>
          <w:bottom w:val="single" w:color="CF7B79" w:themeColor="accent2" w:themeTint="BF" w:sz="8" w:space="0"/>
          <w:right w:val="single" w:color="CF7B79" w:themeColor="accent2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3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3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58">
    <w:name w:val="Medium Shading 1 Accent 3"/>
    <w:basedOn w:val="32"/>
    <w:uiPriority w:val="63"/>
    <w:pPr>
      <w:spacing w:after="0" w:line="240" w:lineRule="auto"/>
    </w:pPr>
    <w:tblPr>
      <w:tblBorders>
        <w:top w:val="single" w:color="B4CC82" w:themeColor="accent3" w:themeTint="BF" w:sz="8" w:space="0"/>
        <w:left w:val="single" w:color="B4CC82" w:themeColor="accent3" w:themeTint="BF" w:sz="8" w:space="0"/>
        <w:bottom w:val="single" w:color="B4CC82" w:themeColor="accent3" w:themeTint="BF" w:sz="8" w:space="0"/>
        <w:right w:val="single" w:color="B4CC82" w:themeColor="accent3" w:themeTint="BF" w:sz="8" w:space="0"/>
        <w:insideH w:val="single" w:color="B4CC82" w:themeColor="accent3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B4CC82" w:themeColor="accent3" w:themeTint="BF" w:sz="8" w:space="0"/>
          <w:left w:val="single" w:color="B4CC82" w:themeColor="accent3" w:themeTint="BF" w:sz="8" w:space="0"/>
          <w:bottom w:val="single" w:color="B4CC82" w:themeColor="accent3" w:themeTint="BF" w:sz="8" w:space="0"/>
          <w:right w:val="single" w:color="B4CC82" w:themeColor="accent3" w:themeTint="BF" w:sz="8" w:space="0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B4CC82" w:themeColor="accent3" w:themeTint="BF" w:sz="6" w:space="0"/>
          <w:left w:val="single" w:color="B4CC82" w:themeColor="accent3" w:themeTint="BF" w:sz="8" w:space="0"/>
          <w:bottom w:val="single" w:color="B4CC82" w:themeColor="accent3" w:themeTint="BF" w:sz="8" w:space="0"/>
          <w:right w:val="single" w:color="B4CC82" w:themeColor="accent3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59">
    <w:name w:val="Medium Shading 1 Accent 4"/>
    <w:basedOn w:val="32"/>
    <w:uiPriority w:val="63"/>
    <w:pPr>
      <w:spacing w:after="0" w:line="240" w:lineRule="auto"/>
    </w:pPr>
    <w:tblPr>
      <w:tblBorders>
        <w:top w:val="single" w:color="9F8AB9" w:themeColor="accent4" w:themeTint="BF" w:sz="8" w:space="0"/>
        <w:left w:val="single" w:color="9F8AB9" w:themeColor="accent4" w:themeTint="BF" w:sz="8" w:space="0"/>
        <w:bottom w:val="single" w:color="9F8AB9" w:themeColor="accent4" w:themeTint="BF" w:sz="8" w:space="0"/>
        <w:right w:val="single" w:color="9F8AB9" w:themeColor="accent4" w:themeTint="BF" w:sz="8" w:space="0"/>
        <w:insideH w:val="single" w:color="9F8AB9" w:themeColor="accent4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9F8AB9" w:themeColor="accent4" w:themeTint="BF" w:sz="8" w:space="0"/>
          <w:left w:val="single" w:color="9F8AB9" w:themeColor="accent4" w:themeTint="BF" w:sz="8" w:space="0"/>
          <w:bottom w:val="single" w:color="9F8AB9" w:themeColor="accent4" w:themeTint="BF" w:sz="8" w:space="0"/>
          <w:right w:val="single" w:color="9F8AB9" w:themeColor="accent4" w:themeTint="BF" w:sz="8" w:space="0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9F8AB9" w:themeColor="accent4" w:themeTint="BF" w:sz="6" w:space="0"/>
          <w:left w:val="single" w:color="9F8AB9" w:themeColor="accent4" w:themeTint="BF" w:sz="8" w:space="0"/>
          <w:bottom w:val="single" w:color="9F8AB9" w:themeColor="accent4" w:themeTint="BF" w:sz="8" w:space="0"/>
          <w:right w:val="single" w:color="9F8AB9" w:themeColor="accent4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60">
    <w:name w:val="Medium Shading 1 Accent 5"/>
    <w:basedOn w:val="32"/>
    <w:uiPriority w:val="63"/>
    <w:pPr>
      <w:spacing w:after="0" w:line="240" w:lineRule="auto"/>
    </w:pPr>
    <w:tblPr>
      <w:tblBorders>
        <w:top w:val="single" w:color="78C0D4" w:themeColor="accent5" w:themeTint="BF" w:sz="8" w:space="0"/>
        <w:left w:val="single" w:color="78C0D4" w:themeColor="accent5" w:themeTint="BF" w:sz="8" w:space="0"/>
        <w:bottom w:val="single" w:color="78C0D4" w:themeColor="accent5" w:themeTint="BF" w:sz="8" w:space="0"/>
        <w:right w:val="single" w:color="78C0D4" w:themeColor="accent5" w:themeTint="BF" w:sz="8" w:space="0"/>
        <w:insideH w:val="single" w:color="78C0D4" w:themeColor="accent5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78C0D4" w:themeColor="accent5" w:themeTint="BF" w:sz="8" w:space="0"/>
          <w:left w:val="single" w:color="78C0D4" w:themeColor="accent5" w:themeTint="BF" w:sz="8" w:space="0"/>
          <w:bottom w:val="single" w:color="78C0D4" w:themeColor="accent5" w:themeTint="BF" w:sz="8" w:space="0"/>
          <w:right w:val="single" w:color="78C0D4" w:themeColor="accent5" w:themeTint="BF" w:sz="8" w:space="0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78C0D4" w:themeColor="accent5" w:themeTint="BF" w:sz="6" w:space="0"/>
          <w:left w:val="single" w:color="78C0D4" w:themeColor="accent5" w:themeTint="BF" w:sz="8" w:space="0"/>
          <w:bottom w:val="single" w:color="78C0D4" w:themeColor="accent5" w:themeTint="BF" w:sz="8" w:space="0"/>
          <w:right w:val="single" w:color="78C0D4" w:themeColor="accent5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0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0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61">
    <w:name w:val="Medium Shading 1 Accent 6"/>
    <w:basedOn w:val="32"/>
    <w:uiPriority w:val="63"/>
    <w:pPr>
      <w:spacing w:after="0" w:line="240" w:lineRule="auto"/>
    </w:pPr>
    <w:tblPr>
      <w:tblBorders>
        <w:top w:val="single" w:color="F9B074" w:themeColor="accent6" w:themeTint="BF" w:sz="8" w:space="0"/>
        <w:left w:val="single" w:color="F9B074" w:themeColor="accent6" w:themeTint="BF" w:sz="8" w:space="0"/>
        <w:bottom w:val="single" w:color="F9B074" w:themeColor="accent6" w:themeTint="BF" w:sz="8" w:space="0"/>
        <w:right w:val="single" w:color="F9B074" w:themeColor="accent6" w:themeTint="BF" w:sz="8" w:space="0"/>
        <w:insideH w:val="single" w:color="F9B074" w:themeColor="accent6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9B074" w:themeColor="accent6" w:themeTint="BF" w:sz="8" w:space="0"/>
          <w:left w:val="single" w:color="F9B074" w:themeColor="accent6" w:themeTint="BF" w:sz="8" w:space="0"/>
          <w:bottom w:val="single" w:color="F9B074" w:themeColor="accent6" w:themeTint="BF" w:sz="8" w:space="0"/>
          <w:right w:val="single" w:color="F9B074" w:themeColor="accent6" w:themeTint="BF" w:sz="8" w:space="0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F9B074" w:themeColor="accent6" w:themeTint="BF" w:sz="6" w:space="0"/>
          <w:left w:val="single" w:color="F9B074" w:themeColor="accent6" w:themeTint="BF" w:sz="8" w:space="0"/>
          <w:bottom w:val="single" w:color="F9B074" w:themeColor="accent6" w:themeTint="BF" w:sz="8" w:space="0"/>
          <w:right w:val="single" w:color="F9B074" w:themeColor="accent6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5D1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5D1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62">
    <w:name w:val="Medium Shading 2"/>
    <w:basedOn w:val="32"/>
    <w:uiPriority w:val="64"/>
    <w:pPr>
      <w:spacing w:after="0" w:line="240" w:lineRule="auto"/>
    </w:pPr>
    <w:tblPr>
      <w:tblBorders>
        <w:top w:val="single" w:color="auto" w:sz="18" w:space="0"/>
        <w:bottom w:val="single" w:color="auto" w:sz="1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63">
    <w:name w:val="Medium Shading 2 Accent 1"/>
    <w:basedOn w:val="32"/>
    <w:uiPriority w:val="64"/>
    <w:pPr>
      <w:spacing w:after="0" w:line="240" w:lineRule="auto"/>
    </w:pPr>
    <w:tblPr>
      <w:tblBorders>
        <w:top w:val="single" w:color="auto" w:sz="18" w:space="0"/>
        <w:bottom w:val="single" w:color="auto" w:sz="1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64">
    <w:name w:val="Medium Shading 2 Accent 2"/>
    <w:basedOn w:val="32"/>
    <w:uiPriority w:val="64"/>
    <w:pPr>
      <w:spacing w:after="0" w:line="240" w:lineRule="auto"/>
    </w:pPr>
    <w:tblPr>
      <w:tblBorders>
        <w:top w:val="single" w:color="auto" w:sz="18" w:space="0"/>
        <w:bottom w:val="single" w:color="auto" w:sz="1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65">
    <w:name w:val="Medium Shading 2 Accent 3"/>
    <w:basedOn w:val="32"/>
    <w:uiPriority w:val="64"/>
    <w:pPr>
      <w:spacing w:after="0" w:line="240" w:lineRule="auto"/>
    </w:pPr>
    <w:tblPr>
      <w:tblBorders>
        <w:top w:val="single" w:color="auto" w:sz="18" w:space="0"/>
        <w:bottom w:val="single" w:color="auto" w:sz="1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66">
    <w:name w:val="Medium Shading 2 Accent 4"/>
    <w:basedOn w:val="32"/>
    <w:uiPriority w:val="64"/>
    <w:pPr>
      <w:spacing w:after="0" w:line="240" w:lineRule="auto"/>
    </w:pPr>
    <w:tblPr>
      <w:tblBorders>
        <w:top w:val="single" w:color="auto" w:sz="18" w:space="0"/>
        <w:bottom w:val="single" w:color="auto" w:sz="1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67">
    <w:name w:val="Medium Shading 2 Accent 5"/>
    <w:basedOn w:val="32"/>
    <w:uiPriority w:val="64"/>
    <w:pPr>
      <w:spacing w:after="0" w:line="240" w:lineRule="auto"/>
    </w:pPr>
    <w:tblPr>
      <w:tblBorders>
        <w:top w:val="single" w:color="auto" w:sz="18" w:space="0"/>
        <w:bottom w:val="single" w:color="auto" w:sz="1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68">
    <w:name w:val="Medium Shading 2 Accent 6"/>
    <w:basedOn w:val="32"/>
    <w:uiPriority w:val="64"/>
    <w:pPr>
      <w:spacing w:after="0" w:line="240" w:lineRule="auto"/>
    </w:pPr>
    <w:tblPr>
      <w:tblBorders>
        <w:top w:val="single" w:color="auto" w:sz="18" w:space="0"/>
        <w:bottom w:val="single" w:color="auto" w:sz="1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69">
    <w:name w:val="Medium List 1"/>
    <w:basedOn w:val="32"/>
    <w:uiPriority w:val="65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000000" w:themeColor="text1" w:sz="8" w:space="0"/>
        <w:bottom w:val="single" w:color="000000" w:themeColor="tex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000000" w:themeColor="text1" w:sz="8" w:space="0"/>
        </w:tcBorders>
      </w:tcPr>
    </w:tblStylePr>
    <w:tblStylePr w:type="lastRow">
      <w:rPr>
        <w:b/>
        <w:bCs/>
        <w:color w:val="1F497D" w:themeColor="text2"/>
        <w14:textFill>
          <w14:solidFill>
            <w14:schemeClr w14:val="tx2"/>
          </w14:solidFill>
        </w14:textFill>
      </w:rPr>
      <w:tblPr/>
      <w:tcPr>
        <w:tcBorders>
          <w:top w:val="single" w:color="000000" w:themeColor="text1" w:sz="8" w:space="0"/>
          <w:bottom w:val="single" w:color="000000" w:themeColor="tex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000000" w:themeColor="text1" w:sz="8" w:space="0"/>
          <w:bottom w:val="single" w:color="000000" w:themeColor="text1" w:sz="8" w:space="0"/>
        </w:tcBorders>
      </w:tcPr>
    </w:tblStylePr>
    <w:tblStylePr w:type="band1Vert">
      <w:tblPr/>
      <w:tcPr>
        <w:shd w:val="clear" w:color="auto" w:fill="BFBFBF" w:themeFill="text1" w:themeFillTint="3F"/>
      </w:tcPr>
    </w:tblStylePr>
    <w:tblStylePr w:type="band1Horz">
      <w:tblPr/>
      <w:tcPr>
        <w:shd w:val="clear" w:color="auto" w:fill="BFBFBF" w:themeFill="text1" w:themeFillTint="3F"/>
      </w:tcPr>
    </w:tblStylePr>
  </w:style>
  <w:style w:type="table" w:styleId="70">
    <w:name w:val="Medium List 1 Accent 1"/>
    <w:basedOn w:val="32"/>
    <w:uiPriority w:val="65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4F81BD" w:themeColor="accent1" w:sz="8" w:space="0"/>
        <w:bottom w:val="single" w:color="4F81BD" w:themeColor="accen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4F81BD" w:themeColor="accent1" w:sz="8" w:space="0"/>
        </w:tcBorders>
      </w:tcPr>
    </w:tblStylePr>
    <w:tblStylePr w:type="lastRow">
      <w:rPr>
        <w:b/>
        <w:bCs/>
        <w:color w:val="1F497D" w:themeColor="text2"/>
        <w14:textFill>
          <w14:solidFill>
            <w14:schemeClr w14:val="tx2"/>
          </w14:solidFill>
        </w14:textFill>
      </w:rPr>
      <w:tblPr/>
      <w:tcPr>
        <w:tcBorders>
          <w:top w:val="single" w:color="4F81BD" w:themeColor="accent1" w:sz="8" w:space="0"/>
          <w:bottom w:val="single" w:color="4F81BD" w:themeColor="accen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4F81BD" w:themeColor="accent1" w:sz="8" w:space="0"/>
          <w:bottom w:val="single" w:color="4F81BD" w:themeColor="accent1" w:sz="8" w:space="0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71">
    <w:name w:val="Medium List 1 Accent 2"/>
    <w:basedOn w:val="32"/>
    <w:uiPriority w:val="65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C0504D" w:themeColor="accent2" w:sz="8" w:space="0"/>
        <w:bottom w:val="single" w:color="C0504D" w:themeColor="accent2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C0504D" w:themeColor="accent2" w:sz="8" w:space="0"/>
        </w:tcBorders>
      </w:tcPr>
    </w:tblStylePr>
    <w:tblStylePr w:type="lastRow">
      <w:rPr>
        <w:b/>
        <w:bCs/>
        <w:color w:val="1F497D" w:themeColor="text2"/>
        <w14:textFill>
          <w14:solidFill>
            <w14:schemeClr w14:val="tx2"/>
          </w14:solidFill>
        </w14:textFill>
      </w:rPr>
      <w:tblPr/>
      <w:tcPr>
        <w:tcBorders>
          <w:top w:val="single" w:color="C0504D" w:themeColor="accent2" w:sz="8" w:space="0"/>
          <w:bottom w:val="single" w:color="C0504D" w:themeColor="accent2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C0504D" w:themeColor="accent2" w:sz="8" w:space="0"/>
          <w:bottom w:val="single" w:color="C0504D" w:themeColor="accent2" w:sz="8" w:space="0"/>
        </w:tcBorders>
      </w:tcPr>
    </w:tblStylePr>
    <w:tblStylePr w:type="band1Vert">
      <w:tblPr/>
      <w:tcPr>
        <w:shd w:val="clear" w:color="auto" w:fill="EFD3D3" w:themeFill="accent2" w:themeFillTint="3F"/>
      </w:tcPr>
    </w:tblStylePr>
    <w:tblStylePr w:type="band1Horz">
      <w:tblPr/>
      <w:tcPr>
        <w:shd w:val="clear" w:color="auto" w:fill="EFD3D3" w:themeFill="accent2" w:themeFillTint="3F"/>
      </w:tcPr>
    </w:tblStylePr>
  </w:style>
  <w:style w:type="table" w:styleId="72">
    <w:name w:val="Medium List 1 Accent 3"/>
    <w:basedOn w:val="32"/>
    <w:uiPriority w:val="65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9BBB59" w:themeColor="accent3" w:sz="8" w:space="0"/>
        <w:bottom w:val="single" w:color="9BBB59" w:themeColor="accent3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9BBB59" w:themeColor="accent3" w:sz="8" w:space="0"/>
        </w:tcBorders>
      </w:tcPr>
    </w:tblStylePr>
    <w:tblStylePr w:type="lastRow">
      <w:rPr>
        <w:b/>
        <w:bCs/>
        <w:color w:val="1F497D" w:themeColor="text2"/>
        <w14:textFill>
          <w14:solidFill>
            <w14:schemeClr w14:val="tx2"/>
          </w14:solidFill>
        </w14:textFill>
      </w:rPr>
      <w:tblPr/>
      <w:tcPr>
        <w:tcBorders>
          <w:top w:val="single" w:color="9BBB59" w:themeColor="accent3" w:sz="8" w:space="0"/>
          <w:bottom w:val="single" w:color="9BBB59" w:themeColor="accent3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9BBB59" w:themeColor="accent3" w:sz="8" w:space="0"/>
          <w:bottom w:val="single" w:color="9BBB59" w:themeColor="accent3" w:sz="8" w:space="0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73">
    <w:name w:val="Medium List 1 Accent 4"/>
    <w:basedOn w:val="32"/>
    <w:uiPriority w:val="65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8064A2" w:themeColor="accent4" w:sz="8" w:space="0"/>
        <w:bottom w:val="single" w:color="8064A2" w:themeColor="accent4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8064A2" w:themeColor="accent4" w:sz="8" w:space="0"/>
        </w:tcBorders>
      </w:tcPr>
    </w:tblStylePr>
    <w:tblStylePr w:type="lastRow">
      <w:rPr>
        <w:b/>
        <w:bCs/>
        <w:color w:val="1F497D" w:themeColor="text2"/>
        <w14:textFill>
          <w14:solidFill>
            <w14:schemeClr w14:val="tx2"/>
          </w14:solidFill>
        </w14:textFill>
      </w:rPr>
      <w:tblPr/>
      <w:tcPr>
        <w:tcBorders>
          <w:top w:val="single" w:color="8064A2" w:themeColor="accent4" w:sz="8" w:space="0"/>
          <w:bottom w:val="single" w:color="8064A2" w:themeColor="accent4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8064A2" w:themeColor="accent4" w:sz="8" w:space="0"/>
          <w:bottom w:val="single" w:color="8064A2" w:themeColor="accent4" w:sz="8" w:space="0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74">
    <w:name w:val="Medium List 1 Accent 5"/>
    <w:basedOn w:val="32"/>
    <w:uiPriority w:val="65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4BACC6" w:themeColor="accent5" w:sz="8" w:space="0"/>
        <w:bottom w:val="single" w:color="4BACC6" w:themeColor="accent5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4BACC6" w:themeColor="accent5" w:sz="8" w:space="0"/>
        </w:tcBorders>
      </w:tcPr>
    </w:tblStylePr>
    <w:tblStylePr w:type="lastRow">
      <w:rPr>
        <w:b/>
        <w:bCs/>
        <w:color w:val="1F497D" w:themeColor="text2"/>
        <w14:textFill>
          <w14:solidFill>
            <w14:schemeClr w14:val="tx2"/>
          </w14:solidFill>
        </w14:textFill>
      </w:rPr>
      <w:tblPr/>
      <w:tcPr>
        <w:tcBorders>
          <w:top w:val="single" w:color="4BACC6" w:themeColor="accent5" w:sz="8" w:space="0"/>
          <w:bottom w:val="single" w:color="4BACC6" w:themeColor="accent5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4BACC6" w:themeColor="accent5" w:sz="8" w:space="0"/>
          <w:bottom w:val="single" w:color="4BACC6" w:themeColor="accent5" w:sz="8" w:space="0"/>
        </w:tcBorders>
      </w:tcPr>
    </w:tblStylePr>
    <w:tblStylePr w:type="band1Vert">
      <w:tblPr/>
      <w:tcPr>
        <w:shd w:val="clear" w:color="auto" w:fill="D2EAF0" w:themeFill="accent5" w:themeFillTint="3F"/>
      </w:tcPr>
    </w:tblStylePr>
    <w:tblStylePr w:type="band1Horz">
      <w:tblPr/>
      <w:tcPr>
        <w:shd w:val="clear" w:color="auto" w:fill="D2EAF0" w:themeFill="accent5" w:themeFillTint="3F"/>
      </w:tcPr>
    </w:tblStylePr>
  </w:style>
  <w:style w:type="table" w:styleId="75">
    <w:name w:val="Medium List 1 Accent 6"/>
    <w:basedOn w:val="32"/>
    <w:uiPriority w:val="65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F79646" w:themeColor="accent6" w:sz="8" w:space="0"/>
        <w:bottom w:val="single" w:color="F79646" w:themeColor="accent6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F79646" w:themeColor="accent6" w:sz="8" w:space="0"/>
        </w:tcBorders>
      </w:tcPr>
    </w:tblStylePr>
    <w:tblStylePr w:type="lastRow">
      <w:rPr>
        <w:b/>
        <w:bCs/>
        <w:color w:val="1F497D" w:themeColor="text2"/>
        <w14:textFill>
          <w14:solidFill>
            <w14:schemeClr w14:val="tx2"/>
          </w14:solidFill>
        </w14:textFill>
      </w:rPr>
      <w:tblPr/>
      <w:tcPr>
        <w:tcBorders>
          <w:top w:val="single" w:color="F79646" w:themeColor="accent6" w:sz="8" w:space="0"/>
          <w:bottom w:val="single" w:color="F79646" w:themeColor="accent6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F79646" w:themeColor="accent6" w:sz="8" w:space="0"/>
          <w:bottom w:val="single" w:color="F79646" w:themeColor="accent6" w:sz="8" w:space="0"/>
        </w:tcBorders>
      </w:tcPr>
    </w:tblStylePr>
    <w:tblStylePr w:type="band1Vert">
      <w:tblPr/>
      <w:tcPr>
        <w:shd w:val="clear" w:color="auto" w:fill="FDE5D1" w:themeFill="accent6" w:themeFillTint="3F"/>
      </w:tcPr>
    </w:tblStylePr>
    <w:tblStylePr w:type="band1Horz">
      <w:tblPr/>
      <w:tcPr>
        <w:shd w:val="clear" w:color="auto" w:fill="FDE5D1" w:themeFill="accent6" w:themeFillTint="3F"/>
      </w:tcPr>
    </w:tblStylePr>
  </w:style>
  <w:style w:type="table" w:styleId="76">
    <w:name w:val="Medium List 2"/>
    <w:basedOn w:val="32"/>
    <w:uiPriority w:val="66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000000" w:themeColor="text1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000000" w:themeColor="text1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000000" w:themeColor="text1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000000" w:themeColor="text1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FBFBF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BFBFBF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77">
    <w:name w:val="Medium List 2 Accent 1"/>
    <w:basedOn w:val="32"/>
    <w:uiPriority w:val="66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4F81BD" w:themeColor="accent1" w:sz="8" w:space="0"/>
        <w:left w:val="single" w:color="4F81BD" w:themeColor="accent1" w:sz="8" w:space="0"/>
        <w:bottom w:val="single" w:color="4F81BD" w:themeColor="accent1" w:sz="8" w:space="0"/>
        <w:right w:val="single" w:color="4F81BD" w:themeColor="accen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4F81BD" w:themeColor="accent1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4F81BD" w:themeColor="accent1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4F81BD" w:themeColor="accent1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4F81BD" w:themeColor="accent1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78">
    <w:name w:val="Medium List 2 Accent 2"/>
    <w:basedOn w:val="32"/>
    <w:uiPriority w:val="66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C0504D" w:themeColor="accent2" w:sz="8" w:space="0"/>
        <w:left w:val="single" w:color="C0504D" w:themeColor="accent2" w:sz="8" w:space="0"/>
        <w:bottom w:val="single" w:color="C0504D" w:themeColor="accent2" w:sz="8" w:space="0"/>
        <w:right w:val="single" w:color="C0504D" w:themeColor="accent2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C0504D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C0504D" w:themeColor="accent2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C0504D" w:themeColor="accent2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C0504D" w:themeColor="accent2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3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3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79">
    <w:name w:val="Medium List 2 Accent 3"/>
    <w:basedOn w:val="32"/>
    <w:uiPriority w:val="66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9BBB59" w:themeColor="accent3" w:sz="8" w:space="0"/>
        <w:left w:val="single" w:color="9BBB59" w:themeColor="accent3" w:sz="8" w:space="0"/>
        <w:bottom w:val="single" w:color="9BBB59" w:themeColor="accent3" w:sz="8" w:space="0"/>
        <w:right w:val="single" w:color="9BBB59" w:themeColor="accent3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9BBB59" w:themeColor="accent3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9BBB59" w:themeColor="accent3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9BBB59" w:themeColor="accent3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9BBB59" w:themeColor="accent3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80">
    <w:name w:val="Medium List 2 Accent 4"/>
    <w:basedOn w:val="32"/>
    <w:uiPriority w:val="66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8064A2" w:themeColor="accent4" w:sz="8" w:space="0"/>
        <w:left w:val="single" w:color="8064A2" w:themeColor="accent4" w:sz="8" w:space="0"/>
        <w:bottom w:val="single" w:color="8064A2" w:themeColor="accent4" w:sz="8" w:space="0"/>
        <w:right w:val="single" w:color="8064A2" w:themeColor="accent4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8064A2" w:themeColor="accent4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8064A2" w:themeColor="accent4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8064A2" w:themeColor="accent4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8064A2" w:themeColor="accent4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81">
    <w:name w:val="Medium List 2 Accent 5"/>
    <w:basedOn w:val="32"/>
    <w:uiPriority w:val="66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4BACC6" w:themeColor="accent5" w:sz="8" w:space="0"/>
        <w:left w:val="single" w:color="4BACC6" w:themeColor="accent5" w:sz="8" w:space="0"/>
        <w:bottom w:val="single" w:color="4BACC6" w:themeColor="accent5" w:sz="8" w:space="0"/>
        <w:right w:val="single" w:color="4BACC6" w:themeColor="accent5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4BACC6" w:themeColor="accent5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4BACC6" w:themeColor="accent5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4BACC6" w:themeColor="accent5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4BACC6" w:themeColor="accent5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0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0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82">
    <w:name w:val="Medium List 2 Accent 6"/>
    <w:basedOn w:val="32"/>
    <w:uiPriority w:val="66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F79646" w:themeColor="accent6" w:sz="8" w:space="0"/>
        <w:left w:val="single" w:color="F79646" w:themeColor="accent6" w:sz="8" w:space="0"/>
        <w:bottom w:val="single" w:color="F79646" w:themeColor="accent6" w:sz="8" w:space="0"/>
        <w:right w:val="single" w:color="F79646" w:themeColor="accent6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F79646" w:themeColor="accent6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F79646" w:themeColor="accent6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F79646" w:themeColor="accent6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F79646" w:themeColor="accent6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5D1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5D1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83">
    <w:name w:val="Medium Grid 1"/>
    <w:basedOn w:val="32"/>
    <w:uiPriority w:val="67"/>
    <w:pPr>
      <w:spacing w:after="0" w:line="240" w:lineRule="auto"/>
    </w:pPr>
    <w:tblPr>
      <w:tblBorders>
        <w:top w:val="single" w:color="3F3F3F" w:themeColor="text1" w:themeTint="BF" w:sz="8" w:space="0"/>
        <w:left w:val="single" w:color="3F3F3F" w:themeColor="text1" w:themeTint="BF" w:sz="8" w:space="0"/>
        <w:bottom w:val="single" w:color="3F3F3F" w:themeColor="text1" w:themeTint="BF" w:sz="8" w:space="0"/>
        <w:right w:val="single" w:color="3F3F3F" w:themeColor="text1" w:themeTint="BF" w:sz="8" w:space="0"/>
        <w:insideH w:val="single" w:color="3F3F3F" w:themeColor="text1" w:themeTint="BF" w:sz="8" w:space="0"/>
        <w:insideV w:val="single" w:color="3F3F3F" w:themeColor="text1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BFBFBF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3F3F3F" w:themeColor="text1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7F7F7F" w:themeFill="text1" w:themeFillTint="7F"/>
      </w:tcPr>
    </w:tblStylePr>
    <w:tblStylePr w:type="band1Horz">
      <w:tblPr/>
      <w:tcPr>
        <w:shd w:val="clear" w:color="auto" w:fill="7F7F7F" w:themeFill="text1" w:themeFillTint="7F"/>
      </w:tcPr>
    </w:tblStylePr>
  </w:style>
  <w:style w:type="table" w:styleId="84">
    <w:name w:val="Medium Grid 1 Accent 1"/>
    <w:basedOn w:val="32"/>
    <w:uiPriority w:val="67"/>
    <w:pPr>
      <w:spacing w:after="0" w:line="240" w:lineRule="auto"/>
    </w:pPr>
    <w:tblPr>
      <w:tblBorders>
        <w:top w:val="single" w:color="7BA0CD" w:themeColor="accent1" w:themeTint="BF" w:sz="8" w:space="0"/>
        <w:left w:val="single" w:color="7BA0CD" w:themeColor="accent1" w:themeTint="BF" w:sz="8" w:space="0"/>
        <w:bottom w:val="single" w:color="7BA0CD" w:themeColor="accent1" w:themeTint="BF" w:sz="8" w:space="0"/>
        <w:right w:val="single" w:color="7BA0CD" w:themeColor="accent1" w:themeTint="BF" w:sz="8" w:space="0"/>
        <w:insideH w:val="single" w:color="7BA0CD" w:themeColor="accent1" w:themeTint="BF" w:sz="8" w:space="0"/>
        <w:insideV w:val="single" w:color="7BA0CD" w:themeColor="accent1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7BA0CD" w:themeColor="accent1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C0DE" w:themeFill="accent1" w:themeFillTint="7F"/>
      </w:tcPr>
    </w:tblStylePr>
    <w:tblStylePr w:type="band1Horz">
      <w:tblPr/>
      <w:tcPr>
        <w:shd w:val="clear" w:color="auto" w:fill="A7C0DE" w:themeFill="accent1" w:themeFillTint="7F"/>
      </w:tcPr>
    </w:tblStylePr>
  </w:style>
  <w:style w:type="table" w:styleId="85">
    <w:name w:val="Medium Grid 1 Accent 2"/>
    <w:basedOn w:val="32"/>
    <w:uiPriority w:val="67"/>
    <w:pPr>
      <w:spacing w:after="0" w:line="240" w:lineRule="auto"/>
    </w:pPr>
    <w:tblPr>
      <w:tblBorders>
        <w:top w:val="single" w:color="CF7B79" w:themeColor="accent2" w:themeTint="BF" w:sz="8" w:space="0"/>
        <w:left w:val="single" w:color="CF7B79" w:themeColor="accent2" w:themeTint="BF" w:sz="8" w:space="0"/>
        <w:bottom w:val="single" w:color="CF7B79" w:themeColor="accent2" w:themeTint="BF" w:sz="8" w:space="0"/>
        <w:right w:val="single" w:color="CF7B79" w:themeColor="accent2" w:themeTint="BF" w:sz="8" w:space="0"/>
        <w:insideH w:val="single" w:color="CF7B79" w:themeColor="accent2" w:themeTint="BF" w:sz="8" w:space="0"/>
        <w:insideV w:val="single" w:color="CF7B79" w:themeColor="accent2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3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CF7B79" w:themeColor="accent2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86">
    <w:name w:val="Medium Grid 1 Accent 3"/>
    <w:basedOn w:val="32"/>
    <w:uiPriority w:val="67"/>
    <w:pPr>
      <w:spacing w:after="0" w:line="240" w:lineRule="auto"/>
    </w:pPr>
    <w:tblPr>
      <w:tblBorders>
        <w:top w:val="single" w:color="B4CC82" w:themeColor="accent3" w:themeTint="BF" w:sz="8" w:space="0"/>
        <w:left w:val="single" w:color="B4CC82" w:themeColor="accent3" w:themeTint="BF" w:sz="8" w:space="0"/>
        <w:bottom w:val="single" w:color="B4CC82" w:themeColor="accent3" w:themeTint="BF" w:sz="8" w:space="0"/>
        <w:right w:val="single" w:color="B4CC82" w:themeColor="accent3" w:themeTint="BF" w:sz="8" w:space="0"/>
        <w:insideH w:val="single" w:color="B4CC82" w:themeColor="accent3" w:themeTint="BF" w:sz="8" w:space="0"/>
        <w:insideV w:val="single" w:color="B4CC82" w:themeColor="accent3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B4CC82" w:themeColor="accent3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87">
    <w:name w:val="Medium Grid 1 Accent 4"/>
    <w:basedOn w:val="32"/>
    <w:uiPriority w:val="67"/>
    <w:pPr>
      <w:spacing w:after="0" w:line="240" w:lineRule="auto"/>
    </w:pPr>
    <w:tblPr>
      <w:tblBorders>
        <w:top w:val="single" w:color="9F8AB9" w:themeColor="accent4" w:themeTint="BF" w:sz="8" w:space="0"/>
        <w:left w:val="single" w:color="9F8AB9" w:themeColor="accent4" w:themeTint="BF" w:sz="8" w:space="0"/>
        <w:bottom w:val="single" w:color="9F8AB9" w:themeColor="accent4" w:themeTint="BF" w:sz="8" w:space="0"/>
        <w:right w:val="single" w:color="9F8AB9" w:themeColor="accent4" w:themeTint="BF" w:sz="8" w:space="0"/>
        <w:insideH w:val="single" w:color="9F8AB9" w:themeColor="accent4" w:themeTint="BF" w:sz="8" w:space="0"/>
        <w:insideV w:val="single" w:color="9F8AB9" w:themeColor="accent4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9F8AB9" w:themeColor="accent4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88">
    <w:name w:val="Medium Grid 1 Accent 5"/>
    <w:basedOn w:val="32"/>
    <w:uiPriority w:val="67"/>
    <w:pPr>
      <w:spacing w:after="0" w:line="240" w:lineRule="auto"/>
    </w:pPr>
    <w:tblPr>
      <w:tblBorders>
        <w:top w:val="single" w:color="78C0D4" w:themeColor="accent5" w:themeTint="BF" w:sz="8" w:space="0"/>
        <w:left w:val="single" w:color="78C0D4" w:themeColor="accent5" w:themeTint="BF" w:sz="8" w:space="0"/>
        <w:bottom w:val="single" w:color="78C0D4" w:themeColor="accent5" w:themeTint="BF" w:sz="8" w:space="0"/>
        <w:right w:val="single" w:color="78C0D4" w:themeColor="accent5" w:themeTint="BF" w:sz="8" w:space="0"/>
        <w:insideH w:val="single" w:color="78C0D4" w:themeColor="accent5" w:themeTint="BF" w:sz="8" w:space="0"/>
        <w:insideV w:val="single" w:color="78C0D4" w:themeColor="accent5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0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78C0D4" w:themeColor="accent5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89">
    <w:name w:val="Medium Grid 1 Accent 6"/>
    <w:basedOn w:val="32"/>
    <w:uiPriority w:val="67"/>
    <w:pPr>
      <w:spacing w:after="0" w:line="240" w:lineRule="auto"/>
    </w:pPr>
    <w:tblPr>
      <w:tblBorders>
        <w:top w:val="single" w:color="F9B074" w:themeColor="accent6" w:themeTint="BF" w:sz="8" w:space="0"/>
        <w:left w:val="single" w:color="F9B074" w:themeColor="accent6" w:themeTint="BF" w:sz="8" w:space="0"/>
        <w:bottom w:val="single" w:color="F9B074" w:themeColor="accent6" w:themeTint="BF" w:sz="8" w:space="0"/>
        <w:right w:val="single" w:color="F9B074" w:themeColor="accent6" w:themeTint="BF" w:sz="8" w:space="0"/>
        <w:insideH w:val="single" w:color="F9B074" w:themeColor="accent6" w:themeTint="BF" w:sz="8" w:space="0"/>
        <w:insideV w:val="single" w:color="F9B074" w:themeColor="accent6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5D1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F9B074" w:themeColor="accent6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90">
    <w:name w:val="Medium Grid 2"/>
    <w:basedOn w:val="32"/>
    <w:uiPriority w:val="68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  <w:insideH w:val="single" w:color="000000" w:themeColor="text1" w:sz="8" w:space="0"/>
        <w:insideV w:val="single" w:color="000000" w:themeColor="text1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BFBFBF" w:themeFill="text1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E5E5E5" w:themeFill="text1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7F7F7F" w:themeFill="text1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7F7F7F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91">
    <w:name w:val="Medium Grid 2 Accent 1"/>
    <w:basedOn w:val="32"/>
    <w:uiPriority w:val="68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4F81BD" w:themeColor="accent1" w:sz="8" w:space="0"/>
        <w:left w:val="single" w:color="4F81BD" w:themeColor="accent1" w:sz="8" w:space="0"/>
        <w:bottom w:val="single" w:color="4F81BD" w:themeColor="accent1" w:sz="8" w:space="0"/>
        <w:right w:val="single" w:color="4F81BD" w:themeColor="accent1" w:sz="8" w:space="0"/>
        <w:insideH w:val="single" w:color="4F81BD" w:themeColor="accent1" w:sz="8" w:space="0"/>
        <w:insideV w:val="single" w:color="4F81BD" w:themeColor="accent1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C0DE" w:themeFill="accent1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A7C0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92">
    <w:name w:val="Medium Grid 2 Accent 2"/>
    <w:basedOn w:val="32"/>
    <w:uiPriority w:val="68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C0504D" w:themeColor="accent2" w:sz="8" w:space="0"/>
        <w:left w:val="single" w:color="C0504D" w:themeColor="accent2" w:sz="8" w:space="0"/>
        <w:bottom w:val="single" w:color="C0504D" w:themeColor="accent2" w:sz="8" w:space="0"/>
        <w:right w:val="single" w:color="C0504D" w:themeColor="accent2" w:sz="8" w:space="0"/>
        <w:insideH w:val="single" w:color="C0504D" w:themeColor="accent2" w:sz="8" w:space="0"/>
        <w:insideV w:val="single" w:color="C0504D" w:themeColor="accent2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3" w:themeFill="accent2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93">
    <w:name w:val="Medium Grid 2 Accent 3"/>
    <w:basedOn w:val="32"/>
    <w:uiPriority w:val="68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9BBB59" w:themeColor="accent3" w:sz="8" w:space="0"/>
        <w:left w:val="single" w:color="9BBB59" w:themeColor="accent3" w:sz="8" w:space="0"/>
        <w:bottom w:val="single" w:color="9BBB59" w:themeColor="accent3" w:sz="8" w:space="0"/>
        <w:right w:val="single" w:color="9BBB59" w:themeColor="accent3" w:sz="8" w:space="0"/>
        <w:insideH w:val="single" w:color="9BBB59" w:themeColor="accent3" w:sz="8" w:space="0"/>
        <w:insideV w:val="single" w:color="9BBB59" w:themeColor="accent3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94">
    <w:name w:val="Medium Grid 2 Accent 4"/>
    <w:basedOn w:val="32"/>
    <w:uiPriority w:val="68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8064A2" w:themeColor="accent4" w:sz="8" w:space="0"/>
        <w:left w:val="single" w:color="8064A2" w:themeColor="accent4" w:sz="8" w:space="0"/>
        <w:bottom w:val="single" w:color="8064A2" w:themeColor="accent4" w:sz="8" w:space="0"/>
        <w:right w:val="single" w:color="8064A2" w:themeColor="accent4" w:sz="8" w:space="0"/>
        <w:insideH w:val="single" w:color="8064A2" w:themeColor="accent4" w:sz="8" w:space="0"/>
        <w:insideV w:val="single" w:color="8064A2" w:themeColor="accent4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F2EFF5" w:themeFill="accent4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95">
    <w:name w:val="Medium Grid 2 Accent 5"/>
    <w:basedOn w:val="32"/>
    <w:uiPriority w:val="68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4BACC6" w:themeColor="accent5" w:sz="8" w:space="0"/>
        <w:left w:val="single" w:color="4BACC6" w:themeColor="accent5" w:sz="8" w:space="0"/>
        <w:bottom w:val="single" w:color="4BACC6" w:themeColor="accent5" w:sz="8" w:space="0"/>
        <w:right w:val="single" w:color="4BACC6" w:themeColor="accent5" w:sz="8" w:space="0"/>
        <w:insideH w:val="single" w:color="4BACC6" w:themeColor="accent5" w:sz="8" w:space="0"/>
        <w:insideV w:val="single" w:color="4BACC6" w:themeColor="accent5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0" w:themeFill="accent5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96">
    <w:name w:val="Medium Grid 2 Accent 6"/>
    <w:basedOn w:val="32"/>
    <w:uiPriority w:val="68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F79646" w:themeColor="accent6" w:sz="8" w:space="0"/>
        <w:left w:val="single" w:color="F79646" w:themeColor="accent6" w:sz="8" w:space="0"/>
        <w:bottom w:val="single" w:color="F79646" w:themeColor="accent6" w:sz="8" w:space="0"/>
        <w:right w:val="single" w:color="F79646" w:themeColor="accent6" w:sz="8" w:space="0"/>
        <w:insideH w:val="single" w:color="F79646" w:themeColor="accent6" w:sz="8" w:space="0"/>
        <w:insideV w:val="single" w:color="F79646" w:themeColor="accent6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5D1" w:themeFill="accent6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97">
    <w:name w:val="Medium Grid 3"/>
    <w:basedOn w:val="32"/>
    <w:uiPriority w:val="69"/>
    <w:pPr>
      <w:spacing w:after="0" w:line="240" w:lineRule="auto"/>
    </w:pPr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BFBFBF" w:themeFill="text1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7F7F7F" w:themeFill="text1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7F7F7F" w:themeFill="text1" w:themeFillTint="7F"/>
      </w:tcPr>
    </w:tblStylePr>
  </w:style>
  <w:style w:type="table" w:styleId="98">
    <w:name w:val="Medium Grid 3 Accent 1"/>
    <w:basedOn w:val="32"/>
    <w:uiPriority w:val="69"/>
    <w:pPr>
      <w:spacing w:after="0" w:line="240" w:lineRule="auto"/>
    </w:pPr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A7C0DE" w:themeFill="accent1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A7C0DE" w:themeFill="accent1" w:themeFillTint="7F"/>
      </w:tcPr>
    </w:tblStylePr>
  </w:style>
  <w:style w:type="table" w:styleId="99">
    <w:name w:val="Medium Grid 3 Accent 2"/>
    <w:basedOn w:val="32"/>
    <w:uiPriority w:val="69"/>
    <w:pPr>
      <w:spacing w:after="0" w:line="240" w:lineRule="auto"/>
    </w:pPr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3" w:themeFill="accent2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DFA7A6" w:themeFill="accent2" w:themeFillTint="7F"/>
      </w:tcPr>
    </w:tblStylePr>
  </w:style>
  <w:style w:type="table" w:styleId="100">
    <w:name w:val="Medium Grid 3 Accent 3"/>
    <w:basedOn w:val="32"/>
    <w:uiPriority w:val="69"/>
    <w:pPr>
      <w:spacing w:after="0" w:line="240" w:lineRule="auto"/>
    </w:pPr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CDDDAC" w:themeFill="accent3" w:themeFillTint="7F"/>
      </w:tcPr>
    </w:tblStylePr>
  </w:style>
  <w:style w:type="table" w:styleId="101">
    <w:name w:val="Medium Grid 3 Accent 4"/>
    <w:basedOn w:val="32"/>
    <w:uiPriority w:val="69"/>
    <w:pPr>
      <w:spacing w:after="0" w:line="240" w:lineRule="auto"/>
    </w:pPr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BFB1D0" w:themeFill="accent4" w:themeFillTint="7F"/>
      </w:tcPr>
    </w:tblStylePr>
  </w:style>
  <w:style w:type="table" w:styleId="102">
    <w:name w:val="Medium Grid 3 Accent 5"/>
    <w:basedOn w:val="32"/>
    <w:uiPriority w:val="69"/>
    <w:pPr>
      <w:spacing w:after="0" w:line="240" w:lineRule="auto"/>
    </w:pPr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0" w:themeFill="accent5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A5D5E2" w:themeFill="accent5" w:themeFillTint="7F"/>
      </w:tcPr>
    </w:tblStylePr>
  </w:style>
  <w:style w:type="table" w:styleId="103">
    <w:name w:val="Medium Grid 3 Accent 6"/>
    <w:basedOn w:val="32"/>
    <w:uiPriority w:val="69"/>
    <w:pPr>
      <w:spacing w:after="0" w:line="240" w:lineRule="auto"/>
    </w:pPr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5D1" w:themeFill="accent6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FBCAA2" w:themeFill="accent6" w:themeFillTint="7F"/>
      </w:tcPr>
    </w:tblStylePr>
  </w:style>
  <w:style w:type="table" w:styleId="104">
    <w:name w:val="Dark List"/>
    <w:basedOn w:val="32"/>
    <w:uiPriority w:val="70"/>
    <w:pPr>
      <w:spacing w:after="0" w:line="240" w:lineRule="auto"/>
    </w:pPr>
    <w:rPr>
      <w:color w:val="FFFFFF" w:themeColor="background1"/>
      <w14:textFill>
        <w14:solidFill>
          <w14:schemeClr w14:val="bg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105">
    <w:name w:val="Dark List Accent 1"/>
    <w:basedOn w:val="32"/>
    <w:uiPriority w:val="70"/>
    <w:pPr>
      <w:spacing w:after="0" w:line="240" w:lineRule="auto"/>
    </w:pPr>
    <w:rPr>
      <w:color w:val="FFFFFF" w:themeColor="background1"/>
      <w14:textFill>
        <w14:solidFill>
          <w14:schemeClr w14:val="bg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243F61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366091" w:themeFill="accent1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3660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60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6091" w:themeFill="accent1" w:themeFillShade="BF"/>
      </w:tcPr>
    </w:tblStylePr>
  </w:style>
  <w:style w:type="table" w:styleId="106">
    <w:name w:val="Dark List Accent 2"/>
    <w:basedOn w:val="32"/>
    <w:uiPriority w:val="70"/>
    <w:pPr>
      <w:spacing w:after="0" w:line="240" w:lineRule="auto"/>
    </w:pPr>
    <w:rPr>
      <w:color w:val="FFFFFF" w:themeColor="background1"/>
      <w14:textFill>
        <w14:solidFill>
          <w14:schemeClr w14:val="bg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943734" w:themeFill="accent2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9437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7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734" w:themeFill="accent2" w:themeFillShade="BF"/>
      </w:tcPr>
    </w:tblStylePr>
  </w:style>
  <w:style w:type="table" w:styleId="107">
    <w:name w:val="Dark List Accent 3"/>
    <w:basedOn w:val="32"/>
    <w:uiPriority w:val="70"/>
    <w:pPr>
      <w:spacing w:after="0" w:line="240" w:lineRule="auto"/>
    </w:pPr>
    <w:rPr>
      <w:color w:val="FFFFFF" w:themeColor="background1"/>
      <w14:textFill>
        <w14:solidFill>
          <w14:schemeClr w14:val="bg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4E6127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108">
    <w:name w:val="Dark List Accent 4"/>
    <w:basedOn w:val="32"/>
    <w:uiPriority w:val="70"/>
    <w:pPr>
      <w:spacing w:after="0" w:line="240" w:lineRule="auto"/>
    </w:pPr>
    <w:rPr>
      <w:color w:val="FFFFFF" w:themeColor="background1"/>
      <w14:textFill>
        <w14:solidFill>
          <w14:schemeClr w14:val="bg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3F30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109">
    <w:name w:val="Dark List Accent 5"/>
    <w:basedOn w:val="32"/>
    <w:uiPriority w:val="70"/>
    <w:pPr>
      <w:spacing w:after="0" w:line="240" w:lineRule="auto"/>
    </w:pPr>
    <w:rPr>
      <w:color w:val="FFFFFF" w:themeColor="background1"/>
      <w14:textFill>
        <w14:solidFill>
          <w14:schemeClr w14:val="bg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110">
    <w:name w:val="Dark List Accent 6"/>
    <w:basedOn w:val="32"/>
    <w:uiPriority w:val="70"/>
    <w:pPr>
      <w:spacing w:after="0" w:line="240" w:lineRule="auto"/>
    </w:pPr>
    <w:rPr>
      <w:color w:val="FFFFFF" w:themeColor="background1"/>
      <w14:textFill>
        <w14:solidFill>
          <w14:schemeClr w14:val="bg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E36C09" w:themeFill="accent6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E36C09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9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9" w:themeFill="accent6" w:themeFillShade="BF"/>
      </w:tcPr>
    </w:tblStylePr>
  </w:style>
  <w:style w:type="table" w:styleId="111">
    <w:name w:val="Colorful Shading"/>
    <w:basedOn w:val="32"/>
    <w:uiPriority w:val="71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C0504D" w:themeColor="accent2" w:sz="2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FFFFFF" w:themeColor="background1" w:sz="4" w:space="0"/>
        <w:insideV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E5E5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C0504D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7F7F7F" w:themeFill="text1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112">
    <w:name w:val="Colorful Shading Accent 1"/>
    <w:basedOn w:val="32"/>
    <w:uiPriority w:val="71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C0504D" w:themeColor="accent2" w:sz="24" w:space="0"/>
        <w:left w:val="single" w:color="4F81BD" w:themeColor="accent1" w:sz="4" w:space="0"/>
        <w:bottom w:val="single" w:color="4F81BD" w:themeColor="accent1" w:sz="4" w:space="0"/>
        <w:right w:val="single" w:color="4F81BD" w:themeColor="accent1" w:sz="4" w:space="0"/>
        <w:insideH w:val="single" w:color="FFFFFF" w:themeColor="background1" w:sz="4" w:space="0"/>
        <w:insideV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C0504D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2B4D74" w:themeFill="accent1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2B4D74" w:themeFill="accent1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B4D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C0DE" w:themeFill="accent1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113">
    <w:name w:val="Colorful Shading Accent 2"/>
    <w:basedOn w:val="32"/>
    <w:uiPriority w:val="71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C0504D" w:themeColor="accent2" w:sz="24" w:space="0"/>
        <w:left w:val="single" w:color="C0504D" w:themeColor="accent2" w:sz="4" w:space="0"/>
        <w:bottom w:val="single" w:color="C0504D" w:themeColor="accent2" w:sz="4" w:space="0"/>
        <w:right w:val="single" w:color="C0504D" w:themeColor="accent2" w:sz="4" w:space="0"/>
        <w:insideH w:val="single" w:color="FFFFFF" w:themeColor="background1" w:sz="4" w:space="0"/>
        <w:insideV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C0504D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114">
    <w:name w:val="Colorful Shading Accent 3"/>
    <w:basedOn w:val="32"/>
    <w:uiPriority w:val="71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8064A2" w:themeColor="accent4" w:sz="24" w:space="0"/>
        <w:left w:val="single" w:color="9BBB59" w:themeColor="accent3" w:sz="4" w:space="0"/>
        <w:bottom w:val="single" w:color="9BBB59" w:themeColor="accent3" w:sz="4" w:space="0"/>
        <w:right w:val="single" w:color="9BBB59" w:themeColor="accent3" w:sz="4" w:space="0"/>
        <w:insideH w:val="single" w:color="FFFFFF" w:themeColor="background1" w:sz="4" w:space="0"/>
        <w:insideV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8064A2" w:themeColor="accent4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15">
    <w:name w:val="Colorful Shading Accent 4"/>
    <w:basedOn w:val="32"/>
    <w:uiPriority w:val="71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9BBB59" w:themeColor="accent3" w:sz="24" w:space="0"/>
        <w:left w:val="single" w:color="8064A2" w:themeColor="accent4" w:sz="4" w:space="0"/>
        <w:bottom w:val="single" w:color="8064A2" w:themeColor="accent4" w:sz="4" w:space="0"/>
        <w:right w:val="single" w:color="8064A2" w:themeColor="accent4" w:sz="4" w:space="0"/>
        <w:insideH w:val="single" w:color="FFFFFF" w:themeColor="background1" w:sz="4" w:space="0"/>
        <w:insideV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5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9BBB59" w:themeColor="accent3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4C3A62" w:themeFill="accent4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4C3A62" w:themeFill="accent4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A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116">
    <w:name w:val="Colorful Shading Accent 5"/>
    <w:basedOn w:val="32"/>
    <w:uiPriority w:val="71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F79646" w:themeColor="accent6" w:sz="24" w:space="0"/>
        <w:left w:val="single" w:color="4BACC6" w:themeColor="accent5" w:sz="4" w:space="0"/>
        <w:bottom w:val="single" w:color="4BACC6" w:themeColor="accent5" w:sz="4" w:space="0"/>
        <w:right w:val="single" w:color="4BACC6" w:themeColor="accent5" w:sz="4" w:space="0"/>
        <w:insideH w:val="single" w:color="FFFFFF" w:themeColor="background1" w:sz="4" w:space="0"/>
        <w:insideV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F79646" w:themeColor="accent6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117">
    <w:name w:val="Colorful Shading Accent 6"/>
    <w:basedOn w:val="32"/>
    <w:uiPriority w:val="71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4BACC6" w:themeColor="accent5" w:sz="24" w:space="0"/>
        <w:left w:val="single" w:color="F79646" w:themeColor="accent6" w:sz="4" w:space="0"/>
        <w:bottom w:val="single" w:color="F79646" w:themeColor="accent6" w:sz="4" w:space="0"/>
        <w:right w:val="single" w:color="F79646" w:themeColor="accent6" w:sz="4" w:space="0"/>
        <w:insideH w:val="single" w:color="FFFFFF" w:themeColor="background1" w:sz="4" w:space="0"/>
        <w:insideV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4BACC6" w:themeColor="accent5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B65607" w:themeFill="accent6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B65607" w:themeFill="accent6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7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118">
    <w:name w:val="Colorful List"/>
    <w:basedOn w:val="32"/>
    <w:uiPriority w:val="72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E5E5" w:themeFill="text1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9E3A38" w:themeFill="accent2" w:themeFillShade="CC"/>
      </w:tcPr>
    </w:tblStylePr>
    <w:tblStylePr w:type="lastRow">
      <w:rPr>
        <w:b/>
        <w:bCs/>
        <w:color w:val="9F3B38" w:themeColor="accent2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FBFBF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119">
    <w:name w:val="Colorful List Accent 1"/>
    <w:basedOn w:val="32"/>
    <w:uiPriority w:val="72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9E3A38" w:themeFill="accent2" w:themeFillShade="CC"/>
      </w:tcPr>
    </w:tblStylePr>
    <w:tblStylePr w:type="lastRow">
      <w:rPr>
        <w:b/>
        <w:bCs/>
        <w:color w:val="9F3B38" w:themeColor="accent2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120">
    <w:name w:val="Colorful List Accent 2"/>
    <w:basedOn w:val="32"/>
    <w:uiPriority w:val="72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9E3A38" w:themeFill="accent2" w:themeFillShade="CC"/>
      </w:tcPr>
    </w:tblStylePr>
    <w:tblStylePr w:type="lastRow">
      <w:rPr>
        <w:b/>
        <w:bCs/>
        <w:color w:val="9F3B38" w:themeColor="accent2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3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121">
    <w:name w:val="Colorful List Accent 3"/>
    <w:basedOn w:val="32"/>
    <w:uiPriority w:val="72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664E82" w:themeFill="accent4" w:themeFillShade="CC"/>
      </w:tcPr>
    </w:tblStylePr>
    <w:tblStylePr w:type="lastRow">
      <w:rPr>
        <w:b/>
        <w:bCs/>
        <w:color w:val="664F83" w:themeColor="accent4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122">
    <w:name w:val="Colorful List Accent 4"/>
    <w:basedOn w:val="32"/>
    <w:uiPriority w:val="72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5" w:themeFill="accent4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7E9C40" w:themeFill="accent3" w:themeFillShade="CC"/>
      </w:tcPr>
    </w:tblStylePr>
    <w:tblStylePr w:type="lastRow">
      <w:rPr>
        <w:b/>
        <w:bCs/>
        <w:color w:val="7E9D40" w:themeColor="accent3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123">
    <w:name w:val="Colorful List Accent 5"/>
    <w:basedOn w:val="32"/>
    <w:uiPriority w:val="72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F3730A" w:themeFill="accent6" w:themeFillShade="CC"/>
      </w:tcPr>
    </w:tblStylePr>
    <w:tblStylePr w:type="lastRow">
      <w:rPr>
        <w:b/>
        <w:bCs/>
        <w:color w:val="F3740B" w:themeColor="accent6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0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124">
    <w:name w:val="Colorful List Accent 6"/>
    <w:basedOn w:val="32"/>
    <w:uiPriority w:val="72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348DA5" w:themeFill="accent5" w:themeFillShade="CC"/>
      </w:tcPr>
    </w:tblStylePr>
    <w:tblStylePr w:type="lastRow">
      <w:rPr>
        <w:b/>
        <w:bCs/>
        <w:color w:val="358EA6" w:themeColor="accent5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5D1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125">
    <w:name w:val="Colorful Grid"/>
    <w:basedOn w:val="32"/>
    <w:uiPriority w:val="73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7F7F7F" w:themeFill="text1" w:themeFillTint="7F"/>
      </w:tcPr>
    </w:tblStylePr>
    <w:tblStylePr w:type="band1Horz">
      <w:tblPr/>
      <w:tcPr>
        <w:shd w:val="clear" w:color="auto" w:fill="7F7F7F" w:themeFill="text1" w:themeFillTint="7F"/>
      </w:tcPr>
    </w:tblStylePr>
  </w:style>
  <w:style w:type="table" w:styleId="126">
    <w:name w:val="Colorful Grid Accent 1"/>
    <w:basedOn w:val="32"/>
    <w:uiPriority w:val="73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366091" w:themeFill="accent1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366091" w:themeFill="accent1" w:themeFillShade="BF"/>
      </w:tcPr>
    </w:tblStylePr>
    <w:tblStylePr w:type="band1Vert">
      <w:tblPr/>
      <w:tcPr>
        <w:shd w:val="clear" w:color="auto" w:fill="A7C0DE" w:themeFill="accent1" w:themeFillTint="7F"/>
      </w:tcPr>
    </w:tblStylePr>
    <w:tblStylePr w:type="band1Horz">
      <w:tblPr/>
      <w:tcPr>
        <w:shd w:val="clear" w:color="auto" w:fill="A7C0DE" w:themeFill="accent1" w:themeFillTint="7F"/>
      </w:tcPr>
    </w:tblStylePr>
  </w:style>
  <w:style w:type="table" w:styleId="127">
    <w:name w:val="Colorful Grid Accent 2"/>
    <w:basedOn w:val="32"/>
    <w:uiPriority w:val="73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943734" w:themeFill="accent2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9437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28">
    <w:name w:val="Colorful Grid Accent 3"/>
    <w:basedOn w:val="32"/>
    <w:uiPriority w:val="73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29">
    <w:name w:val="Colorful Grid Accent 4"/>
    <w:basedOn w:val="32"/>
    <w:uiPriority w:val="73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30">
    <w:name w:val="Colorful Grid Accent 5"/>
    <w:basedOn w:val="32"/>
    <w:uiPriority w:val="73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31">
    <w:name w:val="Colorful Grid Accent 6"/>
    <w:basedOn w:val="32"/>
    <w:uiPriority w:val="73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E36C09" w:themeFill="accent6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E36C09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character" w:styleId="133">
    <w:name w:val="Strong"/>
    <w:basedOn w:val="132"/>
    <w:qFormat/>
    <w:uiPriority w:val="22"/>
    <w:rPr>
      <w:b/>
      <w:bCs/>
    </w:rPr>
  </w:style>
  <w:style w:type="character" w:styleId="134">
    <w:name w:val="Emphasis"/>
    <w:basedOn w:val="132"/>
    <w:qFormat/>
    <w:uiPriority w:val="20"/>
    <w:rPr>
      <w:i/>
      <w:iCs/>
    </w:rPr>
  </w:style>
  <w:style w:type="character" w:customStyle="1" w:styleId="135">
    <w:name w:val="Header Char"/>
    <w:basedOn w:val="132"/>
    <w:link w:val="25"/>
    <w:uiPriority w:val="99"/>
  </w:style>
  <w:style w:type="character" w:customStyle="1" w:styleId="136">
    <w:name w:val="Footer Char"/>
    <w:basedOn w:val="132"/>
    <w:link w:val="24"/>
    <w:uiPriority w:val="99"/>
  </w:style>
  <w:style w:type="paragraph" w:styleId="137">
    <w:name w:val="No Spacing"/>
    <w:qFormat/>
    <w:uiPriority w:val="1"/>
    <w:pPr>
      <w:spacing w:after="0" w:line="240" w:lineRule="auto"/>
    </w:pPr>
    <w:rPr>
      <w:rFonts w:asciiTheme="minorHAnsi" w:hAnsiTheme="minorHAnsi" w:eastAsiaTheme="minorEastAsia" w:cstheme="minorBidi"/>
      <w:sz w:val="22"/>
      <w:szCs w:val="22"/>
      <w:lang w:val="en-US" w:eastAsia="en-US" w:bidi="ar-SA"/>
    </w:rPr>
  </w:style>
  <w:style w:type="character" w:customStyle="1" w:styleId="138">
    <w:name w:val="Heading 1 Char"/>
    <w:basedOn w:val="132"/>
    <w:link w:val="3"/>
    <w:uiPriority w:val="9"/>
    <w:rPr>
      <w:rFonts w:asciiTheme="majorHAnsi" w:hAnsiTheme="majorHAnsi" w:eastAsiaTheme="majorEastAsia" w:cstheme="majorBidi"/>
      <w:b/>
      <w:bCs/>
      <w:color w:val="376092" w:themeColor="accent1" w:themeShade="BF"/>
      <w:sz w:val="28"/>
      <w:szCs w:val="28"/>
    </w:rPr>
  </w:style>
  <w:style w:type="character" w:customStyle="1" w:styleId="139">
    <w:name w:val="Heading 2 Char"/>
    <w:basedOn w:val="132"/>
    <w:link w:val="4"/>
    <w:uiPriority w:val="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  <w14:textFill>
        <w14:solidFill>
          <w14:schemeClr w14:val="accent1"/>
        </w14:solidFill>
      </w14:textFill>
    </w:rPr>
  </w:style>
  <w:style w:type="character" w:customStyle="1" w:styleId="140">
    <w:name w:val="Heading 3 Char"/>
    <w:basedOn w:val="132"/>
    <w:link w:val="5"/>
    <w:uiPriority w:val="9"/>
    <w:rPr>
      <w:rFonts w:asciiTheme="majorHAnsi" w:hAnsiTheme="majorHAnsi" w:eastAsiaTheme="majorEastAsia" w:cstheme="majorBidi"/>
      <w:b/>
      <w:bCs/>
      <w:color w:val="4F81BD" w:themeColor="accent1"/>
      <w14:textFill>
        <w14:solidFill>
          <w14:schemeClr w14:val="accent1"/>
        </w14:solidFill>
      </w14:textFill>
    </w:rPr>
  </w:style>
  <w:style w:type="character" w:customStyle="1" w:styleId="141">
    <w:name w:val="Title Char"/>
    <w:basedOn w:val="132"/>
    <w:link w:val="31"/>
    <w:uiPriority w:val="10"/>
    <w:rPr>
      <w:rFonts w:asciiTheme="majorHAnsi" w:hAnsiTheme="majorHAnsi" w:eastAsiaTheme="majorEastAsia" w:cstheme="majorBidi"/>
      <w:color w:val="17375E" w:themeColor="text2" w:themeShade="BF"/>
      <w:spacing w:val="5"/>
      <w:kern w:val="28"/>
      <w:sz w:val="52"/>
      <w:szCs w:val="52"/>
    </w:rPr>
  </w:style>
  <w:style w:type="character" w:customStyle="1" w:styleId="142">
    <w:name w:val="Subtitle Char"/>
    <w:basedOn w:val="132"/>
    <w:link w:val="26"/>
    <w:uiPriority w:val="11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  <w14:textFill>
        <w14:solidFill>
          <w14:schemeClr w14:val="accent1"/>
        </w14:solidFill>
      </w14:textFill>
    </w:rPr>
  </w:style>
  <w:style w:type="paragraph" w:styleId="143">
    <w:name w:val="List Paragraph"/>
    <w:basedOn w:val="1"/>
    <w:qFormat/>
    <w:uiPriority w:val="34"/>
    <w:pPr>
      <w:ind w:left="720"/>
      <w:contextualSpacing/>
    </w:pPr>
  </w:style>
  <w:style w:type="character" w:customStyle="1" w:styleId="144">
    <w:name w:val="Body Text Char"/>
    <w:basedOn w:val="132"/>
    <w:link w:val="19"/>
    <w:uiPriority w:val="99"/>
  </w:style>
  <w:style w:type="character" w:customStyle="1" w:styleId="145">
    <w:name w:val="Body Text 2 Char"/>
    <w:basedOn w:val="132"/>
    <w:link w:val="28"/>
    <w:uiPriority w:val="99"/>
  </w:style>
  <w:style w:type="character" w:customStyle="1" w:styleId="146">
    <w:name w:val="Body Text 3 Char"/>
    <w:basedOn w:val="132"/>
    <w:link w:val="17"/>
    <w:uiPriority w:val="99"/>
    <w:rPr>
      <w:sz w:val="16"/>
      <w:szCs w:val="16"/>
    </w:rPr>
  </w:style>
  <w:style w:type="character" w:customStyle="1" w:styleId="147">
    <w:name w:val="Macro Text Char"/>
    <w:basedOn w:val="132"/>
    <w:link w:val="2"/>
    <w:uiPriority w:val="99"/>
    <w:rPr>
      <w:rFonts w:ascii="Courier" w:hAnsi="Courier"/>
      <w:sz w:val="20"/>
      <w:szCs w:val="20"/>
    </w:rPr>
  </w:style>
  <w:style w:type="paragraph" w:styleId="148">
    <w:name w:val="Quote"/>
    <w:basedOn w:val="1"/>
    <w:next w:val="1"/>
    <w:link w:val="149"/>
    <w:qFormat/>
    <w:uiPriority w:val="29"/>
    <w:rPr>
      <w:i/>
      <w:iCs/>
      <w:color w:val="000000" w:themeColor="text1"/>
      <w14:textFill>
        <w14:solidFill>
          <w14:schemeClr w14:val="tx1"/>
        </w14:solidFill>
      </w14:textFill>
    </w:rPr>
  </w:style>
  <w:style w:type="character" w:customStyle="1" w:styleId="149">
    <w:name w:val="Quote Char"/>
    <w:basedOn w:val="132"/>
    <w:link w:val="148"/>
    <w:uiPriority w:val="29"/>
    <w:rPr>
      <w:i/>
      <w:iCs/>
      <w:color w:val="000000" w:themeColor="text1"/>
      <w14:textFill>
        <w14:solidFill>
          <w14:schemeClr w14:val="tx1"/>
        </w14:solidFill>
      </w14:textFill>
    </w:rPr>
  </w:style>
  <w:style w:type="character" w:customStyle="1" w:styleId="150">
    <w:name w:val="Heading 4 Char"/>
    <w:basedOn w:val="132"/>
    <w:link w:val="6"/>
    <w:semiHidden/>
    <w:uiPriority w:val="9"/>
    <w:rPr>
      <w:rFonts w:asciiTheme="majorHAnsi" w:hAnsiTheme="majorHAnsi" w:eastAsiaTheme="majorEastAsia" w:cstheme="majorBidi"/>
      <w:b/>
      <w:bCs/>
      <w:i/>
      <w:iCs/>
      <w:color w:val="4F81BD" w:themeColor="accent1"/>
      <w14:textFill>
        <w14:solidFill>
          <w14:schemeClr w14:val="accent1"/>
        </w14:solidFill>
      </w14:textFill>
    </w:rPr>
  </w:style>
  <w:style w:type="character" w:customStyle="1" w:styleId="151">
    <w:name w:val="Heading 5 Char"/>
    <w:basedOn w:val="132"/>
    <w:link w:val="7"/>
    <w:semiHidden/>
    <w:uiPriority w:val="9"/>
    <w:rPr>
      <w:rFonts w:asciiTheme="majorHAnsi" w:hAnsiTheme="majorHAnsi" w:eastAsiaTheme="majorEastAsia" w:cstheme="majorBidi"/>
      <w:color w:val="254061" w:themeColor="accent1" w:themeShade="80"/>
    </w:rPr>
  </w:style>
  <w:style w:type="character" w:customStyle="1" w:styleId="152">
    <w:name w:val="Heading 6 Char"/>
    <w:basedOn w:val="132"/>
    <w:link w:val="8"/>
    <w:semiHidden/>
    <w:uiPriority w:val="9"/>
    <w:rPr>
      <w:rFonts w:asciiTheme="majorHAnsi" w:hAnsiTheme="majorHAnsi" w:eastAsiaTheme="majorEastAsia" w:cstheme="majorBidi"/>
      <w:i/>
      <w:iCs/>
      <w:color w:val="254061" w:themeColor="accent1" w:themeShade="80"/>
    </w:rPr>
  </w:style>
  <w:style w:type="character" w:customStyle="1" w:styleId="153">
    <w:name w:val="Heading 7 Char"/>
    <w:basedOn w:val="132"/>
    <w:link w:val="9"/>
    <w:semiHidden/>
    <w:uiPriority w:val="9"/>
    <w:rPr>
      <w:rFonts w:asciiTheme="majorHAnsi" w:hAnsiTheme="majorHAnsi" w:eastAsiaTheme="majorEastAsia" w:cstheme="majorBidi"/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customStyle="1" w:styleId="154">
    <w:name w:val="Heading 8 Char"/>
    <w:basedOn w:val="132"/>
    <w:link w:val="10"/>
    <w:semiHidden/>
    <w:uiPriority w:val="9"/>
    <w:rPr>
      <w:rFonts w:asciiTheme="majorHAnsi" w:hAnsiTheme="majorHAnsi" w:eastAsiaTheme="majorEastAsia" w:cstheme="majorBidi"/>
      <w:color w:val="4F81BD" w:themeColor="accent1"/>
      <w:sz w:val="20"/>
      <w:szCs w:val="20"/>
      <w14:textFill>
        <w14:solidFill>
          <w14:schemeClr w14:val="accent1"/>
        </w14:solidFill>
      </w14:textFill>
    </w:rPr>
  </w:style>
  <w:style w:type="character" w:customStyle="1" w:styleId="155">
    <w:name w:val="Heading 9 Char"/>
    <w:basedOn w:val="132"/>
    <w:link w:val="11"/>
    <w:semiHidden/>
    <w:uiPriority w:val="9"/>
    <w:rPr>
      <w:rFonts w:asciiTheme="majorHAnsi" w:hAnsiTheme="majorHAnsi" w:eastAsiaTheme="majorEastAsia" w:cstheme="majorBidi"/>
      <w:i/>
      <w:iCs/>
      <w:color w:val="404040" w:themeColor="text1" w:themeTint="BF"/>
      <w:sz w:val="20"/>
      <w:szCs w:val="20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paragraph" w:styleId="156">
    <w:name w:val="Intense Quote"/>
    <w:basedOn w:val="1"/>
    <w:next w:val="1"/>
    <w:link w:val="157"/>
    <w:qFormat/>
    <w:uiPriority w:val="30"/>
    <w:pPr>
      <w:pBdr>
        <w:bottom w:val="single" w:color="4F81BD" w:themeColor="accent1" w:sz="4" w:space="4"/>
      </w:pBdr>
      <w:spacing w:before="200" w:after="280"/>
      <w:ind w:left="936" w:right="936"/>
    </w:pPr>
    <w:rPr>
      <w:b/>
      <w:bCs/>
      <w:i/>
      <w:iCs/>
      <w:color w:val="4F81BD" w:themeColor="accent1"/>
      <w14:textFill>
        <w14:solidFill>
          <w14:schemeClr w14:val="accent1"/>
        </w14:solidFill>
      </w14:textFill>
    </w:rPr>
  </w:style>
  <w:style w:type="character" w:customStyle="1" w:styleId="157">
    <w:name w:val="Intense Quote Char"/>
    <w:basedOn w:val="132"/>
    <w:link w:val="156"/>
    <w:uiPriority w:val="30"/>
    <w:rPr>
      <w:b/>
      <w:bCs/>
      <w:i/>
      <w:iCs/>
      <w:color w:val="4F81BD" w:themeColor="accent1"/>
      <w14:textFill>
        <w14:solidFill>
          <w14:schemeClr w14:val="accent1"/>
        </w14:solidFill>
      </w14:textFill>
    </w:rPr>
  </w:style>
  <w:style w:type="character" w:customStyle="1" w:styleId="158">
    <w:name w:val="Subtle Emphasis"/>
    <w:basedOn w:val="132"/>
    <w:qFormat/>
    <w:uiPriority w:val="19"/>
    <w:rPr>
      <w:i/>
      <w:iCs/>
      <w:color w:val="808080" w:themeColor="text1" w:themeTint="80"/>
      <w14:textFill>
        <w14:solidFill>
          <w14:schemeClr w14:val="tx1">
            <w14:lumMod w14:val="50000"/>
            <w14:lumOff w14:val="50000"/>
          </w14:schemeClr>
        </w14:solidFill>
      </w14:textFill>
    </w:rPr>
  </w:style>
  <w:style w:type="character" w:customStyle="1" w:styleId="159">
    <w:name w:val="Intense Emphasis"/>
    <w:basedOn w:val="132"/>
    <w:qFormat/>
    <w:uiPriority w:val="21"/>
    <w:rPr>
      <w:b/>
      <w:bCs/>
      <w:i/>
      <w:iCs/>
      <w:color w:val="4F81BD" w:themeColor="accent1"/>
      <w14:textFill>
        <w14:solidFill>
          <w14:schemeClr w14:val="accent1"/>
        </w14:solidFill>
      </w14:textFill>
    </w:rPr>
  </w:style>
  <w:style w:type="character" w:customStyle="1" w:styleId="160">
    <w:name w:val="Subtle Reference"/>
    <w:basedOn w:val="132"/>
    <w:qFormat/>
    <w:uiPriority w:val="31"/>
    <w:rPr>
      <w:smallCaps/>
      <w:color w:val="C0504D" w:themeColor="accent2"/>
      <w:u w:val="single"/>
      <w14:textFill>
        <w14:solidFill>
          <w14:schemeClr w14:val="accent2"/>
        </w14:solidFill>
      </w14:textFill>
    </w:rPr>
  </w:style>
  <w:style w:type="character" w:customStyle="1" w:styleId="161">
    <w:name w:val="Intense Reference"/>
    <w:basedOn w:val="132"/>
    <w:qFormat/>
    <w:uiPriority w:val="32"/>
    <w:rPr>
      <w:b/>
      <w:bCs/>
      <w:smallCaps/>
      <w:color w:val="C0504D" w:themeColor="accent2"/>
      <w:spacing w:val="5"/>
      <w:u w:val="single"/>
      <w14:textFill>
        <w14:solidFill>
          <w14:schemeClr w14:val="accent2"/>
        </w14:solidFill>
      </w14:textFill>
    </w:rPr>
  </w:style>
  <w:style w:type="character" w:customStyle="1" w:styleId="162">
    <w:name w:val="Book Title"/>
    <w:basedOn w:val="132"/>
    <w:qFormat/>
    <w:uiPriority w:val="33"/>
    <w:rPr>
      <w:b/>
      <w:bCs/>
      <w:smallCaps/>
      <w:spacing w:val="5"/>
    </w:rPr>
  </w:style>
  <w:style w:type="paragraph" w:customStyle="1" w:styleId="163">
    <w:name w:val="TOC Heading"/>
    <w:basedOn w:val="3"/>
    <w:next w:val="1"/>
    <w:semiHidden/>
    <w:unhideWhenUsed/>
    <w:qFormat/>
    <w:uiPriority w:val="39"/>
    <w:pPr>
      <w:outlineLvl w:val="9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jpeg"/><Relationship Id="rId8" Type="http://schemas.openxmlformats.org/officeDocument/2006/relationships/image" Target="media/image1.jpeg"/><Relationship Id="rId7" Type="http://schemas.openxmlformats.org/officeDocument/2006/relationships/theme" Target="theme/theme1.xml"/><Relationship Id="rId67" Type="http://schemas.openxmlformats.org/officeDocument/2006/relationships/fontTable" Target="fontTable.xml"/><Relationship Id="rId66" Type="http://schemas.openxmlformats.org/officeDocument/2006/relationships/customXml" Target="../customXml/item1.xml"/><Relationship Id="rId65" Type="http://schemas.openxmlformats.org/officeDocument/2006/relationships/numbering" Target="numbering.xml"/><Relationship Id="rId64" Type="http://schemas.openxmlformats.org/officeDocument/2006/relationships/image" Target="media/image57.jpeg"/><Relationship Id="rId63" Type="http://schemas.openxmlformats.org/officeDocument/2006/relationships/image" Target="media/image56.jpeg"/><Relationship Id="rId62" Type="http://schemas.openxmlformats.org/officeDocument/2006/relationships/image" Target="media/image55.jpeg"/><Relationship Id="rId61" Type="http://schemas.openxmlformats.org/officeDocument/2006/relationships/image" Target="media/image54.jpeg"/><Relationship Id="rId60" Type="http://schemas.openxmlformats.org/officeDocument/2006/relationships/image" Target="media/image53.jpeg"/><Relationship Id="rId6" Type="http://schemas.openxmlformats.org/officeDocument/2006/relationships/footer" Target="footer1.xml"/><Relationship Id="rId59" Type="http://schemas.openxmlformats.org/officeDocument/2006/relationships/image" Target="media/image52.jpeg"/><Relationship Id="rId58" Type="http://schemas.openxmlformats.org/officeDocument/2006/relationships/image" Target="media/image51.jpeg"/><Relationship Id="rId57" Type="http://schemas.openxmlformats.org/officeDocument/2006/relationships/image" Target="media/image50.jpeg"/><Relationship Id="rId56" Type="http://schemas.openxmlformats.org/officeDocument/2006/relationships/image" Target="media/image49.jpeg"/><Relationship Id="rId55" Type="http://schemas.openxmlformats.org/officeDocument/2006/relationships/image" Target="media/image48.jpeg"/><Relationship Id="rId54" Type="http://schemas.openxmlformats.org/officeDocument/2006/relationships/image" Target="media/image47.jpeg"/><Relationship Id="rId53" Type="http://schemas.openxmlformats.org/officeDocument/2006/relationships/image" Target="media/image46.jpeg"/><Relationship Id="rId52" Type="http://schemas.openxmlformats.org/officeDocument/2006/relationships/image" Target="media/image45.jpeg"/><Relationship Id="rId51" Type="http://schemas.openxmlformats.org/officeDocument/2006/relationships/image" Target="media/image44.jpeg"/><Relationship Id="rId50" Type="http://schemas.openxmlformats.org/officeDocument/2006/relationships/image" Target="media/image43.jpeg"/><Relationship Id="rId5" Type="http://schemas.openxmlformats.org/officeDocument/2006/relationships/header" Target="header1.xml"/><Relationship Id="rId49" Type="http://schemas.openxmlformats.org/officeDocument/2006/relationships/image" Target="media/image42.jpeg"/><Relationship Id="rId48" Type="http://schemas.openxmlformats.org/officeDocument/2006/relationships/image" Target="media/image41.jpeg"/><Relationship Id="rId47" Type="http://schemas.openxmlformats.org/officeDocument/2006/relationships/image" Target="media/image40.jpeg"/><Relationship Id="rId46" Type="http://schemas.openxmlformats.org/officeDocument/2006/relationships/image" Target="media/image39.jpeg"/><Relationship Id="rId45" Type="http://schemas.openxmlformats.org/officeDocument/2006/relationships/image" Target="media/image38.jpeg"/><Relationship Id="rId44" Type="http://schemas.openxmlformats.org/officeDocument/2006/relationships/image" Target="media/image37.jpeg"/><Relationship Id="rId43" Type="http://schemas.openxmlformats.org/officeDocument/2006/relationships/image" Target="media/image36.jpeg"/><Relationship Id="rId42" Type="http://schemas.openxmlformats.org/officeDocument/2006/relationships/image" Target="media/image35.jpeg"/><Relationship Id="rId41" Type="http://schemas.openxmlformats.org/officeDocument/2006/relationships/image" Target="media/image34.jpeg"/><Relationship Id="rId40" Type="http://schemas.openxmlformats.org/officeDocument/2006/relationships/image" Target="media/image33.jpeg"/><Relationship Id="rId4" Type="http://schemas.openxmlformats.org/officeDocument/2006/relationships/endnotes" Target="endnotes.xml"/><Relationship Id="rId39" Type="http://schemas.openxmlformats.org/officeDocument/2006/relationships/image" Target="media/image32.jpeg"/><Relationship Id="rId38" Type="http://schemas.openxmlformats.org/officeDocument/2006/relationships/image" Target="media/image31.jpeg"/><Relationship Id="rId37" Type="http://schemas.openxmlformats.org/officeDocument/2006/relationships/image" Target="media/image30.jpeg"/><Relationship Id="rId36" Type="http://schemas.openxmlformats.org/officeDocument/2006/relationships/image" Target="media/image29.jpeg"/><Relationship Id="rId35" Type="http://schemas.openxmlformats.org/officeDocument/2006/relationships/image" Target="media/image28.jpeg"/><Relationship Id="rId34" Type="http://schemas.openxmlformats.org/officeDocument/2006/relationships/image" Target="media/image27.jpeg"/><Relationship Id="rId33" Type="http://schemas.openxmlformats.org/officeDocument/2006/relationships/image" Target="media/image26.jpeg"/><Relationship Id="rId32" Type="http://schemas.openxmlformats.org/officeDocument/2006/relationships/image" Target="media/image25.jpeg"/><Relationship Id="rId31" Type="http://schemas.openxmlformats.org/officeDocument/2006/relationships/image" Target="media/image24.jpeg"/><Relationship Id="rId30" Type="http://schemas.openxmlformats.org/officeDocument/2006/relationships/image" Target="media/image23.jpeg"/><Relationship Id="rId3" Type="http://schemas.openxmlformats.org/officeDocument/2006/relationships/footnotes" Target="footnotes.xml"/><Relationship Id="rId29" Type="http://schemas.openxmlformats.org/officeDocument/2006/relationships/image" Target="media/image22.jpeg"/><Relationship Id="rId28" Type="http://schemas.openxmlformats.org/officeDocument/2006/relationships/image" Target="media/image21.jpeg"/><Relationship Id="rId27" Type="http://schemas.openxmlformats.org/officeDocument/2006/relationships/image" Target="media/image20.jpeg"/><Relationship Id="rId26" Type="http://schemas.openxmlformats.org/officeDocument/2006/relationships/image" Target="media/image19.jpeg"/><Relationship Id="rId25" Type="http://schemas.openxmlformats.org/officeDocument/2006/relationships/image" Target="media/image18.jpeg"/><Relationship Id="rId24" Type="http://schemas.openxmlformats.org/officeDocument/2006/relationships/image" Target="media/image17.jpeg"/><Relationship Id="rId23" Type="http://schemas.openxmlformats.org/officeDocument/2006/relationships/image" Target="media/image16.jpeg"/><Relationship Id="rId22" Type="http://schemas.openxmlformats.org/officeDocument/2006/relationships/image" Target="media/image15.jpeg"/><Relationship Id="rId21" Type="http://schemas.openxmlformats.org/officeDocument/2006/relationships/image" Target="media/image14.jpeg"/><Relationship Id="rId20" Type="http://schemas.openxmlformats.org/officeDocument/2006/relationships/image" Target="media/image13.jpeg"/><Relationship Id="rId2" Type="http://schemas.openxmlformats.org/officeDocument/2006/relationships/settings" Target="settings.xml"/><Relationship Id="rId19" Type="http://schemas.openxmlformats.org/officeDocument/2006/relationships/image" Target="media/image12.jpeg"/><Relationship Id="rId18" Type="http://schemas.openxmlformats.org/officeDocument/2006/relationships/image" Target="media/image11.jpeg"/><Relationship Id="rId17" Type="http://schemas.openxmlformats.org/officeDocument/2006/relationships/image" Target="media/image10.jpeg"/><Relationship Id="rId16" Type="http://schemas.openxmlformats.org/officeDocument/2006/relationships/image" Target="media/image9.jpeg"/><Relationship Id="rId15" Type="http://schemas.openxmlformats.org/officeDocument/2006/relationships/image" Target="media/image8.jpeg"/><Relationship Id="rId14" Type="http://schemas.openxmlformats.org/officeDocument/2006/relationships/image" Target="media/image7.jpeg"/><Relationship Id="rId13" Type="http://schemas.openxmlformats.org/officeDocument/2006/relationships/image" Target="media/image6.jpeg"/><Relationship Id="rId12" Type="http://schemas.openxmlformats.org/officeDocument/2006/relationships/image" Target="media/image5.jpeg"/><Relationship Id="rId11" Type="http://schemas.openxmlformats.org/officeDocument/2006/relationships/image" Target="media/image4.jpeg"/><Relationship Id="rId10" Type="http://schemas.openxmlformats.org/officeDocument/2006/relationships/image" Target="media/image3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21</Pages>
  <Words>1476</Words>
  <Characters>1749</Characters>
  <Lines>0</Lines>
  <Paragraphs>0</Paragraphs>
  <TotalTime>1</TotalTime>
  <ScaleCrop>false</ScaleCrop>
  <LinksUpToDate>false</LinksUpToDate>
  <CharactersWithSpaces>1788</CharactersWithSpaces>
  <Application>WPS Office_12.1.0.26375_F1E327BC-269C-435d-A152-05C5408002CA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2013-12-23T23:15:00Z</dcterms:created>
  <dc:creator>python-docx</dc:creator>
  <dc:description>generated by python-docx</dc:description>
  <cp:lastModifiedBy>NEET＇偵察する</cp:lastModifiedBy>
  <dcterms:modified xsi:type="dcterms:W3CDTF">2026-06-01T10:51:09Z</dcterms:modified>
  <dc:subject>小黑盒帖子转存</dc:subject>
  <dc:title>妹居物语MOD：桌宠实时屏幕识别、麦克风对话——三套全模态方案</dc:title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eyJoZGlkIjoiOGYzN2RjNTJjMGE1NjcyMDllNWI0N2U1YTdlZjc2MWIiLCJ1c2VySWQiOiI5MjMxMDczOTcifQ==</vt:lpwstr>
  </property>
  <property fmtid="{D5CDD505-2E9C-101B-9397-08002B2CF9AE}" pid="3" name="KSOProductBuildVer">
    <vt:lpwstr>2052-12.1.0.26375</vt:lpwstr>
  </property>
  <property fmtid="{D5CDD505-2E9C-101B-9397-08002B2CF9AE}" pid="4" name="ICV">
    <vt:lpwstr>83BDB2848AC04259A8329FE1F1839F79_12</vt:lpwstr>
  </property>
</Properties>
</file>